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Holderbachweg 21, 8046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52520354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298806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