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Holderbachweg 21, 8046 Zürich</w:t>
          </w:r>
        </w:p>
        <w:p>
          <w:pPr>
            <w:spacing w:before="0" w:after="0"/>
          </w:pPr>
          <w:r>
            <w:t>DN 1156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