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Wohnzimmer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96317591" name="01a03e27-11bf-760e-88f9-bb4fc6ba0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7203761" name="01a03e27-11bf-760e-88f9-bb4fc6ba08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34759" name="01a03e27-4e77-7786-bf33-9155e8dd36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459677" name="01a03e27-4e77-7786-bf33-9155e8dd36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Wohnzimmer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1379206" name="01a03e28-2ff8-79ae-bdf7-8d53c9f8ba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938231" name="01a03e28-2ff8-79ae-bdf7-8d53c9f8ba5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8450773" name="01a03e28-6628-7f8c-8c4e-90f2fd9559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195693" name="01a03e28-6628-7f8c-8c4e-90f2fd9559b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Wohnzimmer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82019056" name="01a03e29-30e9-7b3c-af08-4e39343a82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857000" name="01a03e29-30e9-7b3c-af08-4e39343a82f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2044983" name="01a03e29-698c-7f24-a47e-25c768b8a4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924401" name="01a03e29-698c-7f24-a47e-25c768b8a4f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71523069" name="01a03e2a-3a45-7066-bf40-611ee39c43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6989194" name="01a03e2a-3a45-7066-bf40-611ee39c43b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8450468" name="01a03e2a-9ddb-739f-912e-5256c2d443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621033" name="01a03e2a-9ddb-739f-912e-5256c2d4431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82169592" name="01a03e2b-2cd9-7e9e-84c6-3dbaaef04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7194539" name="01a03e2b-2cd9-7e9e-84c6-3dbaaef04ae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1742499" name="01a03e2b-6fbf-7021-b91d-7b7fb4d229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4748082" name="01a03e2b-6fbf-7021-b91d-7b7fb4d2292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3384588" name="01a03e2d-02b6-7386-a71c-6f2c2e7e8c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550541" name="01a03e2d-02b6-7386-a71c-6f2c2e7e8c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7322802" name="01a03e2d-240e-7453-a5ad-dec5d17a7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657285" name="01a03e2d-240e-7453-a5ad-dec5d17a70e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75486366" name="01a03e2d-9b07-74e1-b998-7aa77be209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3543742" name="01a03e2d-9b07-74e1-b998-7aa77be2098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7376691" name="01a03e2d-daa7-7444-8730-da7260ab36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6392150" name="01a03e2d-daa7-7444-8730-da7260ab36c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08155974" name="01a03e2e-8de2-7519-ae9e-8b3c6bb04e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885446" name="01a03e2e-8de2-7519-ae9e-8b3c6bb04ef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3868020" name="01a03e2e-b196-7380-bddf-44c0611bc3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6148380" name="01a03e2e-b196-7380-bddf-44c0611bc38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06923" name="01a03e2f-3234-77cd-bf42-bcd7a62d87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643962" name="01a03e2f-3234-77cd-bf42-bcd7a62d87e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8288345" name="01a03e2f-7ae2-7a1c-b846-e7672325d5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318704" name="01a03e2f-7ae2-7a1c-b846-e7672325d54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0710393" name="01a03e2f-f5fc-73b7-83b4-43e2bdf105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051758" name="01a03e2f-f5fc-73b7-83b4-43e2bdf1050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1259944" name="01a03e30-298d-7467-b932-5d91480304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4185231" name="01a03e30-298d-7467-b932-5d914803049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00377538" name="01a03e32-0951-702f-9180-d0fa7f8d76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282888" name="01a03e32-0951-702f-9180-d0fa7f8d76ad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819569" name="01a03e32-3d2e-7256-a7b0-6b2f159141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286778" name="01a03e32-3d2e-7256-a7b0-6b2f1591414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media/document_image_rId24.jpeg" Type="http://schemas.openxmlformats.org/officeDocument/2006/relationships/image" Id="rId24"/>
    <Relationship Target="media/document_image_rId25.jpeg" Type="http://schemas.openxmlformats.org/officeDocument/2006/relationships/image" Id="rId25"/>
    <Relationship Target="footer.xml" Type="http://schemas.openxmlformats.org/officeDocument/2006/relationships/footer" Id="rId2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