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Breitfeldstrasse 9, 8500 Frauenfeld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5000075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080366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