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5052799" name="01a03ce4-3ad6-7f91-935a-0d66394c7d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005522" name="01a03ce4-3ad6-7f91-935a-0d66394c7d0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4940" name="01a03ce4-678a-778c-bd0d-b46f45185e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992254" name="01a03ce4-678a-778c-bd0d-b46f45185ea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1400690" name="01a03cee-ad9f-7a19-ba82-0a846f2eef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704391" name="01a03cee-ad9f-7a19-ba82-0a846f2eefc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2646838" name="01a03cee-d24c-7688-b1f6-c485c8f0c4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8994948" name="01a03cee-d24c-7688-b1f6-c485c8f0c42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7142721" name="01a03cef-3d3a-73c5-afd7-ef7179864f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11891" name="01a03cef-3d3a-73c5-afd7-ef7179864ff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8224949" name="01a03cef-6a7d-74bd-b560-0785f58749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938511" name="01a03cef-6a7d-74bd-b560-0785f58749a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992884" name="01a03cf6-0743-702e-a416-9c3a408c5c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0211568" name="01a03cf6-0743-702e-a416-9c3a408c5c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939239" name="01a03cf6-1e12-7f56-ae6c-04f71cb97e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726334" name="01a03cf6-1e12-7f56-ae6c-04f71cb97eb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6295577" name="01a03cf6-88be-7817-8925-cfb86b7d65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302006" name="01a03cf6-88be-7817-8925-cfb86b7d652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994527" name="01a03cf6-a3df-7065-9ae7-aed176746b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625803" name="01a03cf6-a3df-7065-9ae7-aed176746bc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5182789" name="01a03cff-85ba-79be-ba79-c5f7111b02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220190" name="01a03cff-85ba-79be-ba79-c5f7111b024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4471326" name="01a03d09-aace-792b-9d6d-846a23f30b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751836" name="01a03d09-aace-792b-9d6d-846a23f30b7c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5518537" name="01a03d00-2022-7f3d-bf26-c06f83e964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174881" name="01a03d00-2022-7f3d-bf26-c06f83e9649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6333258" name="01a03d0a-35fa-712f-9f35-03815b8a45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827385" name="01a03d0a-35fa-712f-9f35-03815b8a459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9316211" name="01a03d00-7875-79c0-bdd9-2f7bd1f850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708863" name="01a03d00-7875-79c0-bdd9-2f7bd1f8501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6471629" name="01a03d0a-7001-7fd4-b1b8-f1629a7cee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8969" name="01a03d0a-7001-7fd4-b1b8-f1629a7ceeb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7272574" name="01a03d05-5161-779c-bc6f-7f72bf42bb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861659" name="01a03d05-5161-779c-bc6f-7f72bf42bb9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0084877" name="01a03d0a-b96c-7576-9fcc-5c9186d63c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566741" name="01a03d0a-b96c-7576-9fcc-5c9186d63c2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352279" name="01a03d06-2ae1-728f-a4c4-331e7dcd1a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998531" name="01a03d06-2ae1-728f-a4c4-331e7dcd1a9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4450819" name="01a03d0c-6671-753b-bfb8-5bce17e41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341438" name="01a03d0c-6671-753b-bfb8-5bce17e4165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3851020" name="01a03d11-2bbd-781e-a246-a131076e61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91150" name="01a03d11-2bbd-781e-a246-a131076e614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2855290" name="01a03d11-7f7c-710b-b408-4d254fe19e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866826" name="01a03d11-7f7c-710b-b408-4d254fe19e8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Haus / Garage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0372115" name="01a03d12-11be-7b7c-ae11-5350d9551c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576158" name="01a03d12-11be-7b7c-ae11-5350d9551c3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2100198" name="01a03d12-2d47-7601-977c-1ddb4b4fc0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17321" name="01a03d12-2d47-7601-977c-1ddb4b4fc08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Breitfeldstrasse 9, 8500 Frauenfeld</w:t>
          </w:r>
        </w:p>
        <w:p>
          <w:pPr>
            <w:spacing w:before="0" w:after="0"/>
          </w:pPr>
          <w:r>
            <w:t>1167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