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Hönggerstrasse 82,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466418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478792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