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Hönggerstrasse 82, 8037 Zürich</w:t>
          </w:r>
        </w:p>
        <w:p>
          <w:pPr>
            <w:spacing w:before="0" w:after="0"/>
          </w:pPr>
          <w:r>
            <w:t>DN 1178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