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963877" name="01a0476b-6cad-7aac-b53c-d469401db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361452" name="01a0476b-6cad-7aac-b53c-d469401dba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7831035" name="01a0476b-8a9f-7e78-be9e-7505cfe2c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97889" name="01a0476b-8a9f-7e78-be9e-7505cfe2c2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5414267" name="01a0476c-8e31-7a91-8414-45475690ff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954690" name="01a0476c-8e31-7a91-8414-45475690ff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439901" name="01a0476c-c1d0-7b74-8302-cb7b1773e1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511997" name="01a0476c-c1d0-7b74-8302-cb7b1773e1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91667964" name="01a0476d-8b90-748c-867a-dd5467e5d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08886" name="01a0476d-8b90-748c-867a-dd5467e5dd3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99523217" name="01a0476d-bb62-778e-b0cc-a621c7884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471866" name="01a0476d-bb62-778e-b0cc-a621c78845d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3969605" name="01a0476e-5a8b-7f04-8fb8-319a58c7a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232038" name="01a0476e-5a8b-7f04-8fb8-319a58c7a7d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431349" name="01a0476e-7f41-729b-b2ef-44259fcbb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070496" name="01a0476e-7f41-729b-b2ef-44259fcbbc5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3991271" name="01a0476f-428f-7eb5-a822-9ca83f5de7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01200" name="01a0476f-428f-7eb5-a822-9ca83f5de7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2336738" name="01a0476f-67bc-776c-a173-45d695cb53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82974" name="01a0476f-67bc-776c-a173-45d695cb530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029401" name="01a04770-4711-7c68-b84a-70f1c0226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869229" name="01a04770-4711-7c68-b84a-70f1c02262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7259812" name="01a04770-ab80-7508-a20e-a187f13035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85858" name="01a04770-ab80-7508-a20e-a187f130359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4228923" name="01a04771-7291-73f9-8f83-4041973fb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90551" name="01a04771-7291-73f9-8f83-4041973fbef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2449175" name="01a04771-dc50-74b8-b54d-579a8e7a6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903331" name="01a04771-dc50-74b8-b54d-579a8e7a6a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6186375" name="01a04772-ca01-7cd4-ad3c-3110fc4ed4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585228" name="01a04772-ca01-7cd4-ad3c-3110fc4ed42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663706" name="01a04772-e86b-731e-b563-bd058f1ab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513947" name="01a04772-e86b-731e-b563-bd058f1ab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Leichtbauelemente mit Tapete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2736598" name="01a04773-8aaf-775e-93de-5dea18235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77259" name="01a04773-8aaf-775e-93de-5dea182352b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5353267" name="01a04773-c05d-7402-96bb-1e49055362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919763" name="01a04773-c05d-7402-96bb-1e49055362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4618765" name="01a04774-c23c-7b34-b5c2-8a11f3f23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061466" name="01a04774-c23c-7b34-b5c2-8a11f3f23df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099839" name="01a04774-fd96-77ce-a579-249859d3fd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356118" name="01a04774-fd96-77ce-a579-249859d3fdc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Leichtbauelemente mit Tapete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8001954" name="01a04775-bcc2-76e2-adf8-c27ed66dc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110890" name="01a04775-bcc2-76e2-adf8-c27ed66dc6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601684" name="01a04775-f1fc-7919-b94c-6fc3d05a13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749191" name="01a04775-f1fc-7919-b94c-6fc3d05a138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006286" name="01a04776-d132-7738-b5c9-210ed2f15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269586" name="01a04776-d132-7738-b5c9-210ed2f1560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811701" name="01a04777-0162-7ec3-af23-a840bf133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95887" name="01a04777-0162-7ec3-af23-a840bf1330d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Fensterbank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592913" name="01a0477b-efb7-7b88-9842-ed3abdaba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694009" name="01a0477b-efb7-7b88-9842-ed3abdabaaf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270897" name="01a0477c-4cc1-7a9f-abe9-1dd3f3f27a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704622" name="01a0477c-4cc1-7a9f-abe9-1dd3f3f27ab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Hönggerstrasse 82, 8037 Zürich</w:t>
          </w:r>
        </w:p>
        <w:p>
          <w:pPr>
            <w:spacing w:before="0" w:after="0"/>
          </w:pPr>
          <w:r>
            <w:t>DN 1178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