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Hohmattstrasse 13, 8173 Neerach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1184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19525" cy="2880000"/>
            <wp:effectExtent l="0" t="0" r="0" b="0"/>
            <wp:docPr id="171355642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907672207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1952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