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Schopf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530498829" name="01a057a3-9980-7146-b0ef-eb0920706ac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8888126" name="01a057a3-9980-7146-b0ef-eb0920706ac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80987834" name="01a057a3-bc2e-7c18-8d15-17b7759b4f0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1291581" name="01a057a3-bc2e-7c18-8d15-17b7759b4f0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316866527" name="01a057ab-47ab-725c-bf32-580c9ae1d89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6915274" name="01a057ab-47ab-725c-bf32-580c9ae1d89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313879145" name="01a057ab-90ee-73a0-8293-84c6a97644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7426294" name="01a057ab-90ee-73a0-8293-84c6a976449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Gang/ Treppenhaus </w:t>
            </w:r>
          </w:p>
          <w:p>
            <w:pPr>
              <w:spacing w:before="0" w:after="0"/>
            </w:pPr>
            <w:r>
              <w:t>UG-EG 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50800396" name="01a057ae-29ca-71b2-99fc-3a22f04eac0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779343" name="01a057ae-29ca-71b2-99fc-3a22f04eac0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38477774" name="01a057ae-76f4-7e1d-8ddf-7525025a28d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6966100" name="01a057ae-76f4-7e1d-8ddf-7525025a28d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Floorflex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939027510" name="01a057b7-d86e-780f-a52b-3343f18d881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9690631" name="01a057b7-d86e-780f-a52b-3343f18d881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23475842" name="01a057b8-0321-7bcc-8dca-667d6ed6993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7832088" name="01a057b8-0321-7bcc-8dca-667d6ed6993b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Gang/ WC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Boden/ Sockel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Boden/ Sockel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65389601" name="01a057b9-1bc5-7886-8ff7-62357e546ec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5716154" name="01a057b9-1bc5-7886-8ff7-62357e546ece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15772201" name="01a057b9-c1da-7351-a413-ccb0102b44e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1585482" name="01a057b9-c1da-7351-a413-ccb0102b44e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Hohmattstrasse 13, 8173 Neerach</w:t>
          </w:r>
        </w:p>
        <w:p>
          <w:pPr>
            <w:spacing w:before="0" w:after="0"/>
          </w:pPr>
          <w:r>
            <w:t>DN 1184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