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Haagweg 9, 9052 Niederteufen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965045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50638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