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2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85118749" name="01a056a2-7dd9-782c-8d7d-c3a2ddfccb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846689" name="01a056a2-7dd9-782c-8d7d-c3a2ddfccb0c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1533393" name="01a056a2-a012-70d6-a40e-a68c70d5139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6230294" name="01a056a2-a012-70d6-a40e-a68c70d51390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4227536" name="01a056a3-183d-7df6-841b-d7902b5cdd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587276" name="01a056a3-183d-7df6-841b-d7902b5cdd40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580991" name="01a056a3-380d-7aa5-9fb0-fb5782ee7a0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6054970" name="01a056a3-380d-7aa5-9fb0-fb5782ee7a05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835130" name="01a056a3-9ae1-70df-ac42-5cda9ace097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4911931" name="01a056a3-9ae1-70df-ac42-5cda9ace097c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5577214" name="01a056a3-bfd4-737a-b203-f6c9b392df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88611" name="01a056a3-bfd4-737a-b203-f6c9b392df2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OG-UG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0535889" name="01a056a5-8797-7c05-b50d-288744cb3fb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50843" name="01a056a5-8797-7c05-b50d-288744cb3fb8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0442985" name="01a056a5-a3ce-7392-aa7b-70dbbc4e58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9387621" name="01a056a5-a3ce-7392-aa7b-70dbbc4e5864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152771" name="01a056a8-23a9-7b36-90b1-11e30882ba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8210674" name="01a056a8-23a9-7b36-90b1-11e30882ba7b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9151765" name="01a056a8-5861-7de6-bd39-9d1a495517f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31613" name="01a056a8-5861-7de6-bd39-9d1a495517fa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5805473" name="01a056ae-9411-7e39-a2c0-9c57a96d44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614407" name="01a056ae-9411-7e39-a2c0-9c57a96d441a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4949194" name="01a056ae-b3a0-7e15-9423-7fa8133194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2032546" name="01a056ae-b3a0-7e15-9423-7fa81331947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987691" name="01a056af-2c8a-71e7-a480-156ee51608d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333664" name="01a056af-2c8a-71e7-a480-156ee51608d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802143" name="01a056af-4d5d-76dd-96d6-a7b13118c37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929851" name="01a056af-4d5d-76dd-96d6-a7b13118c37b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878260" name="01a056b6-e19d-7988-87ec-5d90438519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7635462" name="01a056b6-e19d-7988-87ec-5d9043851958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9987377" name="01a056b7-127b-783c-bfd8-eb7f257afb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7581866" name="01a056b7-127b-783c-bfd8-eb7f257afb7e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7364658" name="01a056bf-2204-7e1a-ac8b-05cc8d50a9f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6223206" name="01a056bf-2204-7e1a-ac8b-05cc8d50a9f3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1026943" name="01a056bf-4887-7894-ad9a-f5fe6c97db4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269702" name="01a056bf-4887-7894-ad9a-f5fe6c97db42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215460" name="01a056d4-3f17-76c2-b5cd-48acad5f95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2821425" name="01a056d4-3f17-76c2-b5cd-48acad5f9573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2271205" name="01a056d4-6303-782a-9f16-80493b2e99f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3548326" name="01a056d4-6303-782a-9f16-80493b2e99ff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0091488" name="01a056c6-3591-71cc-aa02-2fd55044e37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6146" name="01a056c6-3591-71cc-aa02-2fd55044e37e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3769651" name="01a056c6-558b-7b57-a525-2e63379886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5274041" name="01a056c6-558b-7b57-a525-2e6337988657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/ Gang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195448" name="01a056d6-2e20-7f9c-a642-e6de9b88604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6454303" name="01a056d6-2e20-7f9c-a642-e6de9b886040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127722" name="01a056d6-4481-7d74-ae2f-3eaf943aa74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988147" name="01a056d6-4481-7d74-ae2f-3eaf943aa748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177672" name="01a056d9-d264-7826-a88f-8cf5877228e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084665" name="01a056d9-d264-7826-a88f-8cf5877228e8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2380563" name="01a056d9-f260-773f-b2e2-2567b6ba623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8825826" name="01a056d9-f260-773f-b2e2-2567b6ba6234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Cushion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26530207" name="01a056da-4891-7dfc-af86-df1f77c2679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891150" name="01a056da-4891-7dfc-af86-df1f77c2679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8935611" name="01a056da-67c4-7fc5-a684-831d298093f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474655" name="01a056da-67c4-7fc5-a684-831d298093f8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Büro / 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310152" name="01a056e6-0541-71b4-8496-b59e8aaabc0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8409294" name="01a056e6-0541-71b4-8496-b59e8aaabc0c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4169742" name="01a056e6-1dc4-76b6-b56d-a4e6d48070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995295" name="01a056e6-1dc4-76b6-b56d-a4e6d48070ea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7219380" name="01a056e7-30b4-7f6c-acf8-d5075d76227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4786970" name="01a056e7-30b4-7f6c-acf8-d5075d762279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0052879" name="01a056e9-70f1-72aa-af55-5dcbe621d7c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2495337" name="01a056e9-70f1-72aa-af55-5dcbe621d7c1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10380165" name="01a056eb-9958-710b-b883-16fb74c3fa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770760" name="01a056eb-9958-710b-b883-16fb74c3fa2c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1511921" name="01a056eb-b18d-7107-8e60-dcc3b1546d5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7963106" name="01a056eb-b18d-7107-8e60-dcc3b1546d5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17611257" name="01a056ec-f9b9-7a97-8d51-461a3a86fb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5940355" name="01a056ec-f9b9-7a97-8d51-461a3a86fbd2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6859029" name="01a056ed-0e33-7bd4-986b-07ca105f64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6129156" name="01a056ed-0e33-7bd4-986b-07ca105f6412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Anbau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4135985" name="01a056f1-fb05-713f-9808-8670ff4446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6100816" name="01a056f1-fb05-713f-9808-8670ff444683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255201" name="01a056f2-0fd3-7502-bcb5-c0b2a05cc9f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0085677" name="01a056f2-0fd3-7502-bcb5-c0b2a05cc9f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Hobbyraum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4740126" name="01a056f7-9221-71ac-b989-108c90e3c5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7053931" name="01a056f7-9221-71ac-b989-108c90e3c503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7607609" name="01a056f7-bacd-72aa-8b15-b71bf84e58f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4313428" name="01a056f7-bacd-72aa-8b15-b71bf84e58f4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UG-DG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/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5122759" name="01a056fe-ca70-7470-a353-bec3ec7c878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174096" name="01a056fe-ca70-7470-a353-bec3ec7c8783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252189" name="01a056fe-e189-7bd8-bb2b-9f31e8dcec1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8024406" name="01a056fe-e189-7bd8-bb2b-9f31e8dcec1a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/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Fensterrahmen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Anschlagkitt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4195128" name="01a05700-0587-765b-bc01-77921fe067e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372693" name="01a05700-0587-765b-bc01-77921fe067ea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398495" name="01a05700-1896-7c7e-81ae-aba73ea52f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149230" name="01a05700-1896-7c7e-81ae-aba73ea52f18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2531083" name="01a05706-c8a7-7894-8f45-2950f5b08b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8340596" name="01a05706-c8a7-7894-8f45-2950f5b08baa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25023" name="01a05706-e9b0-7fd3-8760-08b61cdaa51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0193092" name="01a05706-e9b0-7fd3-8760-08b61cdaa51f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UG-DG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Fensterkitt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02715788" name="01a0570b-4bcb-760a-b7c9-108ed3de7f5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669415" name="01a0570b-4bcb-760a-b7c9-108ed3de7f52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6745637" name="01a0570b-65e4-77df-b95f-86f5ffafad9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7808540" name="01a0570b-65e4-77df-b95f-86f5ffafad93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Haagweg 9, 9052 Niederteufen</w:t>
          </w:r>
        </w:p>
        <w:p>
          <w:pPr>
            <w:spacing w:before="0" w:after="0"/>
          </w:pPr>
          <w:r>
            <w:t>657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footer.xml" Type="http://schemas.openxmlformats.org/officeDocument/2006/relationships/footer" Id="rId5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