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Seewiesenstrasse 44C, Egnach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284899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363268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