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Hönggerstrasse 82, 8037 Zürich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1178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033163255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30397376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