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Eingang/ Gang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Grund &amp; Deckputz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19115786" name="01a0476b-6cad-7aac-b53c-d469401dba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3115007" name="01a0476b-6cad-7aac-b53c-d469401dba7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21837733" name="01a0476b-8a9f-7e78-be9e-7505cfe2c2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0325544" name="01a0476b-8a9f-7e78-be9e-7505cfe2c22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85875611" name="01a0476c-8e31-7a91-8414-45475690ff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7429393" name="01a0476c-8e31-7a91-8414-45475690ff72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92270" name="01a0476c-c1d0-7b74-8302-cb7b1773e1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4446516" name="01a0476c-c1d0-7b74-8302-cb7b1773e171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069314694" name="01a0476d-8b90-748c-867a-dd5467e5dd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2474570" name="01a0476d-8b90-748c-867a-dd5467e5dd3b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062326855" name="01a0476d-bb62-778e-b0cc-a621c78845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8614702" name="01a0476d-bb62-778e-b0cc-a621c78845d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Grund &amp; Deckputz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31967944" name="01a0476e-5a8b-7f04-8fb8-319a58c7a7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1528282" name="01a0476e-5a8b-7f04-8fb8-319a58c7a7db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5732730" name="01a0476e-7f41-729b-b2ef-44259fcbbc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0431242" name="01a0476e-7f41-729b-b2ef-44259fcbbc5e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7253684" name="01a0476f-428f-7eb5-a822-9ca83f5de7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609462" name="01a0476f-428f-7eb5-a822-9ca83f5de7f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548469" name="01a0476f-67bc-776c-a173-45d695cb53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1076743" name="01a0476f-67bc-776c-a173-45d695cb530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 WC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6186456" name="01a04770-4711-7c68-b84a-70f1c02262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113555" name="01a04770-4711-7c68-b84a-70f1c022622a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84711679" name="01a04770-ab80-7508-a20e-a187f13035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7860478" name="01a04770-ab80-7508-a20e-a187f130359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 WC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53619070" name="01a04771-7291-73f9-8f83-4041973fbe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434113" name="01a04771-7291-73f9-8f83-4041973fbef4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28243653" name="01a04771-dc50-74b8-b54d-579a8e7a6a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447179" name="01a04771-dc50-74b8-b54d-579a8e7a6a12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Grund &amp; Deckputz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50757710" name="01a04772-ca01-7cd4-ad3c-3110fc4ed4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4631651" name="01a04772-ca01-7cd4-ad3c-3110fc4ed42c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8346707" name="01a04772-e86b-731e-b563-bd058f1ab7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0873941" name="01a04772-e86b-731e-b563-bd058f1ab7cb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Leichtbauelemente mit Tapete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3133969" name="01a04773-8aaf-775e-93de-5dea182352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3016327" name="01a04773-8aaf-775e-93de-5dea182352ba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4502494" name="01a04773-c05d-7402-96bb-1e49055362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1500475" name="01a04773-c05d-7402-96bb-1e490553624f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Grund &amp; Deckputz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13515664" name="01a04774-c23c-7b34-b5c2-8a11f3f23d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1842214" name="01a04774-c23c-7b34-b5c2-8a11f3f23dfe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4358333" name="01a04774-fd96-77ce-a579-249859d3fd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0959260" name="01a04774-fd96-77ce-a579-249859d3fdc7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Leichtbauelemente mit Tapete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91220890" name="01a04775-bcc2-76e2-adf8-c27ed66dc6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0101241" name="01a04775-bcc2-76e2-adf8-c27ed66dc63f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5219000" name="01a04775-f1fc-7919-b94c-6fc3d05a13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4126467" name="01a04775-f1fc-7919-b94c-6fc3d05a138f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Grund &amp; Deckputz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7019045" name="01a04776-d132-7738-b5c9-210ed2f156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7698869" name="01a04776-d132-7738-b5c9-210ed2f1560a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7286265" name="01a04777-0162-7ec3-af23-a840bf1330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6904558" name="01a04777-0162-7ec3-af23-a840bf1330dc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Fensterbank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Staub </w:t>
            </w:r>
          </w:p>
          <w:p>
            <w:pPr>
              <w:spacing w:before="0" w:after="0"/>
            </w:pPr>
            <w:r>
              <w:t>Fensterbank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56856588" name="01a0477b-efb7-7b88-9842-ed3abdabaa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6660133" name="01a0477b-efb7-7b88-9842-ed3abdabaaf2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9346848" name="01a0477c-4cc1-7a9f-abe9-1dd3f3f27a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3751929" name="01a0477c-4cc1-7a9f-abe9-1dd3f3f27ab1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Hönggerstrasse 82, 8037 Zürich</w:t>
          </w:r>
        </w:p>
        <w:p>
          <w:pPr>
            <w:spacing w:before="0" w:after="0"/>
          </w:pPr>
          <w:r>
            <w:t>DN 1178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footer.xml" Type="http://schemas.openxmlformats.org/officeDocument/2006/relationships/footer" Id="rId3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