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Mühlemattstrasse 50, 5000 Aarau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4784097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0368338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