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4. OG links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7257819" name="01a0433f-1393-71fd-96e1-11d648e617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9287761" name="01a0433f-1393-71fd-96e1-11d648e617ee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0312368" name="01a0433f-35e1-78a8-81b9-1cef56b744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3731370" name="01a0433f-35e1-78a8-81b9-1cef56b74487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4. OG links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8942662" name="01a0433f-fabb-7949-b467-90414a4016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7982318" name="01a0433f-fabb-7949-b467-90414a40163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0442572" name="01a04340-2799-734e-b373-caab90f54f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4045760" name="01a04340-2799-734e-b373-caab90f54fe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4. OG links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7830989" name="01a04340-dad8-726c-b637-fa94caf564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8973918" name="01a04340-dad8-726c-b637-fa94caf5640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586757" name="01a04340-f993-771f-abd8-38009dca88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0741940" name="01a04340-f993-771f-abd8-38009dca881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Gang </w:t>
            </w:r>
          </w:p>
          <w:p>
            <w:pPr>
              <w:spacing w:before="0" w:after="0"/>
            </w:pPr>
            <w:r>
              <w:t>4. OG links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9576938" name="01a04341-f23f-7dbf-8c8b-d7aa11e946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6380895" name="01a04341-f23f-7dbf-8c8b-d7aa11e94643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8375097" name="01a04342-1b4c-7033-9bd4-1fcfa30928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6151513" name="01a04342-1b4c-7033-9bd4-1fcfa309283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4. OG links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5870270" name="01a0434b-1937-773a-8d42-68a8dda486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299760" name="01a0434b-1937-773a-8d42-68a8dda486e0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1498596" name="01a0434b-3009-7a86-af57-e222613f6c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6980628" name="01a0434b-3009-7a86-af57-e222613f6cd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4. OG links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5551497" name="01a0434b-c7a5-7c75-9a5a-d15d22ea3c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4344924" name="01a0434b-c7a5-7c75-9a5a-d15d22ea3c1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5476323" name="01a0434b-e3c3-7f6a-98a5-2a1c9f9441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1629052" name="01a0434b-e3c3-7f6a-98a5-2a1c9f94417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Gang </w:t>
            </w:r>
          </w:p>
          <w:p>
            <w:pPr>
              <w:spacing w:before="0" w:after="0"/>
            </w:pPr>
            <w:r>
              <w:t>4. OG links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2540085" name="01a04347-5281-7477-aee6-8e7525c559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5161447" name="01a04347-5281-7477-aee6-8e7525c5598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5319380" name="01a04347-7fe8-79c5-9832-7d3071d44b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0240266" name="01a04347-7fe8-79c5-9832-7d3071d44bc0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4. OG links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6409485" name="01a0434d-a0b1-70b2-b37d-262c0980cd1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8263699" name="01a0434d-a0b1-70b2-b37d-262c0980cd1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8309530" name="01a0434d-b533-7c51-b708-ae91d6aeaa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4135677" name="01a0434d-b533-7c51-b708-ae91d6aeaa65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4. OG links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6201355" name="01a0434e-1850-7683-a575-5f65980937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523535" name="01a0434e-1850-7683-a575-5f659809379c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3358461" name="01a0434e-4aa6-7213-89ce-123bd909eb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83405" name="01a0434e-4aa6-7213-89ce-123bd909eb77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Damen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1634254" name="01a04359-3103-7c6e-a9cf-f507227bab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6001853" name="01a04359-3103-7c6e-a9cf-f507227bab49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7893614" name="01a04359-4e66-7f80-a7e0-a95bce0659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9663177" name="01a04359-4e66-7f80-a7e0-a95bce06598f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Damen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6015274" name="01a04359-b4c0-7e10-a848-ed8f910bd9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0431839" name="01a04359-b4c0-7e10-a848-ed8f910bd91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9664231" name="01a0435a-1144-7612-a029-e6d6e64182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8486479" name="01a0435a-1144-7612-a029-e6d6e6418242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3. OG links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508890" name="01a0435a-e7d2-75c3-826f-7ef43d2df8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4564061" name="01a0435a-e7d2-75c3-826f-7ef43d2df875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0730737" name="01a0435b-1d4b-79ed-b348-38e9e593b2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9063720" name="01a0435b-1d4b-79ed-b348-38e9e593b2e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3. OG links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64464" name="01a0435b-c53d-7cb6-b298-ab1ac1e761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4972341" name="01a0435b-c53d-7cb6-b298-ab1ac1e76118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3384127" name="01a0435b-efa4-7bba-89c4-21e0930cdd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2332414" name="01a0435b-efa4-7bba-89c4-21e0930cdd9c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8175149" name="01a04362-d322-7a3b-bca4-ccec5f6adf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8964479" name="01a04362-d322-7a3b-bca4-ccec5f6adfb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7132280" name="01a04362-ff77-7019-a96a-9c129fc5bd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5823482" name="01a04362-ff77-7019-a96a-9c129fc5bdce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7525068" name="01a04363-a3fb-7bec-bd59-a5b025b4d3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3341212" name="01a04363-a3fb-7bec-bd59-a5b025b4d33e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667282" name="01a04363-c96b-74ee-a0d0-c72154d198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8807038" name="01a04363-c96b-74ee-a0d0-c72154d198de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bei Küche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4913145" name="01a0436a-e2af-711f-9098-68805ade3e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1422971" name="01a0436a-e2af-711f-9098-68805ade3ecd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4252122" name="01a0436b-08f9-76f2-a726-4b56181f57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3146364" name="01a0436b-08f9-76f2-a726-4b56181f5744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bei Küche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4413248" name="01a0436b-8c1b-76ae-9fb8-7bf213b4b6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0327559" name="01a0436b-8c1b-76ae-9fb8-7bf213b4b62f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0180112" name="01a0436b-a3fb-7380-91b4-f997b94ed7c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794161" name="01a0436b-a3fb-7380-91b4-f997b94ed7cc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3. OG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4321631" name="01a0436d-b2ba-768d-af18-eaa7113f29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0311345" name="01a0436d-b2ba-768d-af18-eaa7113f2903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3202606" name="01a0436d-e3bc-7602-8834-16d6ada179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4879234" name="01a0436d-e3bc-7602-8834-16d6ada1794d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3. OG rechts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7871069" name="01a0436f-072c-7957-94ee-85e9c45900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7931541" name="01a0436f-072c-7957-94ee-85e9c4590080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3158089" name="01a0436f-2651-7a1c-99bd-02d8fa4ec6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138225" name="01a0436f-2651-7a1c-99bd-02d8fa4ec6ee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Nr. 4 </w:t>
            </w:r>
          </w:p>
          <w:p>
            <w:pPr>
              <w:spacing w:before="0" w:after="0"/>
            </w:pPr>
            <w:r>
              <w:t>3. OG links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9471028" name="01a04370-5964-767e-8eeb-03bc6db3a6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9109707" name="01a04370-5964-767e-8eeb-03bc6db3a6c5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2029073" name="01a04373-1856-7040-ac55-d86f38a13e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2489660" name="01a04373-1856-7040-ac55-d86f38a13e54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2. OG- DG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4826025" name="01a0437c-6dea-7fca-bb3a-45328b18b2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9585485" name="01a0437c-6dea-7fca-bb3a-45328b18b293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7081843" name="01a0437d-9578-7d16-8899-2678a4d11a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6677266" name="01a0437d-9578-7d16-8899-2678a4d11ae0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2. OG- 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6265021" name="01a0437e-bf9d-774d-bbc9-cca817939b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0372224" name="01a0437e-bf9d-774d-bbc9-cca817939b13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6506333" name="01a0437e-e3bc-78d2-aabf-082fc57d24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8563570" name="01a0437e-e3bc-78d2-aabf-082fc57d241c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2. OG- 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0648508" name="01a04381-69fb-75bd-832e-4d353532fb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0278881" name="01a04381-69fb-75bd-832e-4d353532fb00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7663137" name="01a04381-d354-7d01-9a4c-b3c98661d9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2175139" name="01a04381-d354-7d01-9a4c-b3c98661d9c6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3. OG links 2. OG rechts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Leichtbauelemente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2078578" name="01a043a6-dcdc-7fe3-936c-22d2438a2c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3506637" name="01a043a6-dcdc-7fe3-936c-22d2438a2ce8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99860"/>
                  <wp:effectExtent l="0" t="0" r="0" b="0"/>
                  <wp:docPr id="698171763" name="01a043a6-eda2-7cd5-8f17-572ed7f7645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032650" name="01a043a6-eda2-7cd5-8f17-572ed7f7645d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99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3. OG links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1987709" name="01a04386-dc78-738a-84c7-12ad2b4add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7300076" name="01a04386-dc78-738a-84c7-12ad2b4add69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2270861" name="01a04387-0168-70a1-9c86-92c885d9322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3506283" name="01a04387-0168-70a1-9c86-92c885d93224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2. OG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9030462" name="01a0438c-f21a-7c29-bc15-39426ffe8e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6996284" name="01a0438c-f21a-7c29-bc15-39426ffe8ebe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7418354" name="01a0438d-1096-7fb0-8787-12aa2ffb49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0784511" name="01a0438d-1096-7fb0-8787-12aa2ffb4910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Nr. 1 </w:t>
            </w:r>
          </w:p>
          <w:p>
            <w:pPr>
              <w:spacing w:before="0" w:after="0"/>
            </w:pPr>
            <w:r>
              <w:t>2. OG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0992489" name="01a0438e-b41a-7a55-b0ce-cb73750e4c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7742262" name="01a0438e-b41a-7a55-b0ce-cb73750e4c97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24366" name="01a04390-c438-7f24-b995-1963153f3c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0771885" name="01a04390-c438-7f24-b995-1963153f3cec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3069116" name="01a043a4-66b2-7ebb-81df-0bfa3e0af8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1485470" name="01a043a4-66b2-7ebb-81df-0bfa3e0af839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110844" name="01a043a4-8466-7748-a303-19f7e0789e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78057" name="01a043a4-8466-7748-a303-19f7e0789e17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/ WC</w:t>
            </w:r>
          </w:p>
          <w:p>
            <w:pPr>
              <w:spacing w:before="0" w:after="0"/>
            </w:pPr>
            <w:r>
              <w:t>EG- 1.OG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0046669" name="01a043ad-e9d4-7d5f-8b55-0ba9f30d670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8850540" name="01a043ad-e9d4-7d5f-8b55-0ba9f30d6702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1639714" name="01a043b3-3a61-797c-a438-f8ea0ff399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4579494" name="01a043b3-3a61-797c-a438-f8ea0ff399fd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EG- 1.OG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2009723" name="01a043af-6b5e-7e57-bfdb-8257e77a2a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9712722" name="01a043af-6b5e-7e57-bfdb-8257e77a2aa0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2033015" name="01a043b4-04cb-7e1b-af58-4b9d5fc146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3052921" name="01a043b4-04cb-7e1b-af58-4b9d5fc1462d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EG- 1.OG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737286" name="01a043b0-3203-7378-be51-08035b10e9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8061546" name="01a043b0-3203-7378-be51-08035b10e983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045989" name="01a043b6-d21b-7e87-ae3c-9d71f3e75e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6812235" name="01a043b6-d21b-7e87-ae3c-9d71f3e75ef6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EG- 1.OG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8927675" name="01a043b2-6eb3-7232-92db-cf9ad002a6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0160638" name="01a043b2-6eb3-7232-92db-cf9ad002a64f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4531402" name="01a043b8-4dea-7cfb-aac0-fcafc0446f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4755963" name="01a043b8-4dea-7cfb-aac0-fcafc0446fdc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740808" name="01a043b8-c98b-79e4-8a3d-ca8ed861a7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9183219" name="01a043b8-c98b-79e4-8a3d-ca8ed861a769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0243096" name="01a043ba-b75d-7b68-9083-eb636abe45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6241166" name="01a043ba-b75d-7b68-9083-eb636abe4590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Holzzement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8326830" name="01a043bd-f4d6-74a8-a78d-5bf4945aba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4900306" name="01a043bd-f4d6-74a8-a78d-5bf4945aba8b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3296283" name="01a043be-107d-7e27-a17e-9470b7c09f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9750355" name="01a043be-107d-7e27-a17e-9470b7c09fbb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6740435" name="01a043bf-49cd-7eee-b06e-68fb5d8555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0068724" name="01a043bf-49cd-7eee-b06e-68fb5d855543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4701338" name="01a043bf-5b40-7994-b4d9-4334736b05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9360408" name="01a043bf-5b40-7994-b4d9-4334736b05ce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2371639" name="01a043c3-1183-78fb-8907-788b95202b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3575114" name="01a043c3-1183-78fb-8907-788b95202b63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35639" name="01a043c3-3f29-7b81-8ae2-baa761b817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8832002" name="01a043c3-3f29-7b81-8ae2-baa761b8172a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9985087" name="01a043c4-9903-7b9e-9a94-cb38f6588b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3100358" name="01a043c4-9903-7b9e-9a94-cb38f6588b8f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7559026" name="01a043c4-d141-78fc-856b-7e2c64ccd2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031949" name="01a043c4-d141-78fc-856b-7e2c64ccd228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Garderobe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7579181" name="01a043c8-1b8d-74bf-a82a-6862c6d4f2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3581418" name="01a043c8-1b8d-74bf-a82a-6862c6d4f226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347370" name="01a043c8-37d6-7aa8-89cc-b28ce4ea02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1985313" name="01a043c8-37d6-7aa8-89cc-b28ce4ea029f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5171633" name="01a043cc-65da-7781-8983-ca9e17679b8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1804651" name="01a043cc-65da-7781-8983-ca9e17679b85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3182914" name="01a043cc-8aec-7a5e-bfc9-32db18aa3d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6576333" name="01a043cc-8aec-7a5e-bfc9-32db18aa3de2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Waschraum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1095832" name="01a043dd-cd6c-79a1-8161-4af3cf6cd6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2800897" name="01a043dd-cd6c-79a1-8161-4af3cf6cd6d7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2958786" name="01a043dd-ffa8-7b42-9508-1b31fd343a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080226" name="01a043dd-ffa8-7b42-9508-1b31fd343a25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Waschraum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1661603" name="01a043de-bd5b-797c-a9cc-f72d65fdd06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7450574" name="01a043de-bd5b-797c-a9cc-f72d65fdd065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1105748" name="01a043de-d0fe-77ae-9538-de0947789c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9091630" name="01a043de-d0fe-77ae-9538-de0947789caf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5655155" name="01a043df-641f-7c89-87c4-fd20da857b6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6960488" name="01a043df-641f-7c89-87c4-fd20da857b62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1320335" name="01a043df-8e91-70a3-9d82-d5a5d59730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5657364" name="01a043df-8e91-70a3-9d82-d5a5d59730c2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Waschraum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1874463" name="01a04447-8140-7aef-b540-eaa41cb022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8704133" name="01a04447-8140-7aef-b540-eaa41cb0220c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93529"/>
                  <wp:effectExtent l="0" t="0" r="0" b="0"/>
                  <wp:docPr id="1094825810" name="01a04447-9577-7cf4-9fe7-6ea0099f58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809157" name="01a04447-9577-7cf4-9fe7-6ea0099f585a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935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Eingang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27304" name="01a043f6-7eee-7847-acaa-0642d7297d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4431170" name="01a043f6-7eee-7847-acaa-0642d7297d28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7371334" name="01a043f6-a612-7a8a-a333-d0727c4a25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0468317" name="01a043f6-a612-7a8a-a333-d0727c4a25b6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Eingang Seite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7155716" name="01a043f8-0fea-79dc-a833-e066b270ed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53648" name="01a043f8-0fea-79dc-a833-e066b270edeb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98213" name="01a043f8-2af6-7a63-aec7-e0d74ddad1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1052444" name="01a043f8-2af6-7a63-aec7-e0d74ddad18b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9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Mühlemattstrasse 50, 5000 Aarau</w:t>
          </w:r>
        </w:p>
        <w:p>
          <w:pPr>
            <w:spacing w:before="0" w:after="0"/>
          </w:pPr>
          <w:r>
            <w:t>DN 1162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footer.xml" Type="http://schemas.openxmlformats.org/officeDocument/2006/relationships/footer" Id="rId9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