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Trockenbauelemente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Gipsspachtel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 Schindeln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Zwischenböden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Divers: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