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Allmendgütlistrasse 19, 8810 Horgen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7343334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654530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