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Treppenhaus/ Schlafzimmer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Klebstoffe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75817148" name="01a04208-1367-70f0-95bb-ad84f0636c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7604579" name="01a04208-1367-70f0-95bb-ad84f0636c8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05479880" name="01a04208-a55b-760e-953d-d7761cb844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0521396" name="01a04208-a55b-760e-953d-d7761cb8442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Treppenhaus/ 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3739287" name="01a04209-af87-72ff-82a6-d806d07954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2436123" name="01a04209-af87-72ff-82a6-d806d079544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0811691" name="01a0420a-0018-778e-9eee-ad7f5fe961f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6484375" name="01a0420a-0018-778e-9eee-ad7f5fe961f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Trockenbauelemente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95215237" name="01a0420b-2556-7922-ac82-75f8da3d28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4638900" name="01a0420b-2556-7922-ac82-75f8da3d280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70371" name="01a0420b-5c33-771d-88e2-97592dd484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1623502" name="01a0420b-5c33-771d-88e2-97592dd4840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Gipsspachtel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65783652" name="01a0420c-662f-7b22-b44a-13094d8a41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8872787" name="01a0420c-662f-7b22-b44a-13094d8a41a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6830658" name="01a0420e-48a3-7501-b62b-54d089f5078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0045920" name="01a0420e-48a3-7501-b62b-54d089f5078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 Schindeln </w:t>
            </w:r>
          </w:p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3496829" name="01a04214-c6d9-7549-9ea8-129e91a304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1146891" name="01a04214-c6d9-7549-9ea8-129e91a3040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9505568" name="01a04215-08cc-7e3d-a7c0-2206fc8f59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1417694" name="01a04215-08cc-7e3d-a7c0-2206fc8f594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Geschoss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Zwischenböden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Schlacke </w:t>
            </w:r>
          </w:p>
          <w:p>
            <w:pPr>
              <w:spacing w:before="0" w:after="0"/>
            </w:pPr>
            <w:r>
              <w:t>Zwischenböden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30748036" name="01a04216-53df-7667-981b-ddd287ea55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8226106" name="01a04216-53df-7667-981b-ddd287ea559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33269743" name="01a04216-93ff-71fe-9d3f-4fe27bd3e9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2383946" name="01a04216-93ff-71fe-9d3f-4fe27bd3e9e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Allmendgütlistrasse 19, 8810 Horgen</w:t>
          </w:r>
        </w:p>
        <w:p>
          <w:pPr>
            <w:spacing w:before="0" w:after="0"/>
          </w:pPr>
          <w:r>
            <w:t>DN 1159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