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Schönenbach 7A, 9422 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2378269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8863180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