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335974" name="01a0471e-67a2-7763-9121-cbcdeee7d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9892" name="01a0471e-67a2-7763-9121-cbcdeee7da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526147" name="01a0471e-89dc-7731-9bf4-fef499f06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22661" name="01a0471e-89dc-7731-9bf4-fef499f067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376501" name="01a0471f-5589-7338-ae2d-a29a58ed0c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005781" name="01a0471f-5589-7338-ae2d-a29a58ed0c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700198" name="01a0471f-6f7d-7a03-97f0-d2173f9f1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9109" name="01a0471f-6f7d-7a03-97f0-d2173f9f15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595670" name="01a0471f-d981-7655-86b9-ceddd51f9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722907" name="01a0471f-d981-7655-86b9-ceddd51f95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128746" name="01a0471f-f444-7767-8fdf-d3ae13d42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574687" name="01a0471f-f444-7767-8fdf-d3ae13d4250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29469" name="01a04720-86c2-7ff2-b174-463e98b65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300970" name="01a04720-86c2-7ff2-b174-463e98b653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430821" name="01a04720-a74a-79c9-9d23-4e526507e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861745" name="01a04720-a74a-79c9-9d23-4e526507e2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140355" name="01a04721-44f2-7c7a-b05c-4a13c6eb0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541403" name="01a04721-44f2-7c7a-b05c-4a13c6eb00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680075" name="01a04721-5a81-7137-8d6a-d83f384ab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886726" name="01a04721-5a81-7137-8d6a-d83f384ab37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802207" name="01a04722-0cc8-7e45-be90-17110a3f9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686929" name="01a04722-0cc8-7e45-be90-17110a3f9c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806831" name="01a04722-36df-7fae-9f19-520996e36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696973" name="01a04722-36df-7fae-9f19-520996e369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47859" name="01a04722-c752-7ca2-86c9-33a84676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781286" name="01a04722-c752-7ca2-86c9-33a84676521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826218" name="01a04722-f726-777b-b9be-50b684019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076440" name="01a04722-f726-777b-b9be-50b684019af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031171" name="01a04723-d09f-7c14-bb97-ccd17af86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055927" name="01a04723-d09f-7c14-bb97-ccd17af86f0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810260" name="01a04723-ef6c-795d-a3c1-7e79767f9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26269" name="01a04723-ef6c-795d-a3c1-7e79767f91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579968" name="01a0472e-327f-72c0-849b-37d42ca9c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488393" name="01a0472e-327f-72c0-849b-37d42ca9cc5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49039" name="01a0472e-51b6-74bd-8018-34e3023861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40717" name="01a0472e-51b6-74bd-8018-34e3023861d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579970" name="01a0472f-c6ae-7461-b328-e8839a952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2151" name="01a0472f-c6ae-7461-b328-e8839a9525b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142372" name="01a0472f-e42a-7169-94bc-41b43ea799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87438" name="01a0472f-e42a-7169-94bc-41b43ea7992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490645" name="01a04730-6b41-72f1-8154-726a33b03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394681" name="01a04730-6b41-72f1-8154-726a33b03b8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765605" name="01a04730-8aae-7cff-a942-a44a1055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764056" name="01a04730-8aae-7cff-a942-a44a10558ca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954218" name="01a04730-efd9-704d-8af1-9b8c01aaa3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957810" name="01a04730-efd9-704d-8af1-9b8c01aaa3c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94737" name="01a04731-08a8-7557-865e-1d4a7d5c1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724136" name="01a04731-08a8-7557-865e-1d4a7d5c1bc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171503" name="01a04731-8d23-71aa-b50a-3b30b5207e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49462" name="01a04731-8d23-71aa-b50a-3b30b5207e5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976694" name="01a04731-bdd2-71df-bec6-97e13f8d7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467812" name="01a04731-bdd2-71df-bec6-97e13f8d7a9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168505" name="01a04732-eda1-76df-8818-bc716bbc7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368918" name="01a04732-eda1-76df-8818-bc716bbc7fb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248080" name="01a04733-8e1c-760a-b51d-c70467722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267916" name="01a04733-8e1c-760a-b51d-c704677228a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984220" name="01a04738-2a48-7f7f-8c72-ddd854a62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953834" name="01a04738-2a48-7f7f-8c72-ddd854a62a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863280" name="01a04738-3eaa-737a-b12e-fdbaf39e2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285721" name="01a04738-3eaa-737a-b12e-fdbaf39e2e3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834077" name="01a04738-ab7c-770a-82fb-8d36e0aee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022426" name="01a04738-ab7c-770a-82fb-8d36e0aee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762904" name="01a04738-cb97-7059-90b5-270f347114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015253" name="01a04738-cb97-7059-90b5-270f347114a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411327" name="01a0473d-b845-7862-9e46-c8cfd36f6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486440" name="01a0473d-b845-7862-9e46-c8cfd36f6b5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733890" name="01a0473e-690e-74cb-8081-bf4a6cc9a3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596246" name="01a0473e-690e-74cb-8081-bf4a6cc9a36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932729" name="01a04744-1fba-742a-a3aa-211fe82ba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836957" name="01a04744-1fba-742a-a3aa-211fe82baef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384672" name="01a04744-3d2d-7fb8-9d09-cadca0811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157592" name="01a04744-3d2d-7fb8-9d09-cadca081137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326601" name="01a04745-7520-73fd-a12d-c5fc9f1d1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200751" name="01a04745-7520-73fd-a12d-c5fc9f1d136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881279" name="01a04745-da43-756b-b656-de256fe103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669238" name="01a04745-da43-756b-b656-de256fe1033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Wassertrog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Wassertrog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558562" name="01a04747-8202-74f0-9f14-d63783fb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783243" name="01a04747-8202-74f0-9f14-d63783fbd70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88741" name="01a04747-9424-7a6b-821d-283956acf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087493" name="01a04747-9424-7a6b-821d-283956acf4b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403393" name="01a04749-82d5-77ef-a22f-bdfdf30e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629765" name="01a04749-82d5-77ef-a22f-bdfdf30e92e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783641" name="01a04749-a4a1-7613-8d98-e9de132a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477901" name="01a04749-a4a1-7613-8d98-e9de132a53f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694366" name="01a0474b-3f4f-7738-b6f6-6efe4ccea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69722" name="01a0474b-3f4f-7738-b6f6-6efe4ccea4d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346913" name="01a0474b-5d7a-73b1-ab1b-83973758d7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522085" name="01a0474b-5d7a-73b1-ab1b-83973758d77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08861" name="01a0474d-e438-7fd3-ad21-8f8ba49da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127646" name="01a0474d-e438-7fd3-ad21-8f8ba49da7e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618278" name="01a0474d-f93b-78db-8a82-e4e5ab2d7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89802" name="01a0474d-f93b-78db-8a82-e4e5ab2d7b4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7A, 9422 Thal</w:t>
          </w:r>
        </w:p>
        <w:p>
          <w:pPr>
            <w:spacing w:before="0" w:after="0"/>
          </w:pPr>
          <w:r>
            <w:t>1174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