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Stosswaldweg 1532, 9062 Lustmühle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1164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81743032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2558938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