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127234" name="01a037f1-c6db-7ad0-b191-68b8bb36aa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294587" name="01a037f1-c6db-7ad0-b191-68b8bb36aa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932640" name="01a037f1-eb9f-7b09-8a47-18b1a36a3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430655" name="01a037f1-eb9f-7b09-8a47-18b1a36a317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200717" name="01a03800-a964-7180-913d-eda339f8e0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502215" name="01a03800-a964-7180-913d-eda339f8e00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751317" name="01a03800-d51b-709b-afa1-7634158deb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141709" name="01a03800-d51b-709b-afa1-7634158deb3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511006" name="01a03801-60d7-7819-ae3c-c6b16f9a1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580017" name="01a03801-60d7-7819-ae3c-c6b16f9a163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862164" name="01a03801-7e61-7b54-8709-e98085beb8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173271" name="01a03801-7e61-7b54-8709-e98085beb8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4124634" name="01a03803-308f-7d55-86bc-f95769451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367107" name="01a03803-308f-7d55-86bc-f9576945188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129438" name="01a03803-6bd6-7328-ad5c-0b74d2ff48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813791" name="01a03803-6bd6-7328-ad5c-0b74d2ff484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622536" name="01a03803-f501-7e06-952e-a8b2da7c6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50889" name="01a03803-f501-7e06-952e-a8b2da7c6b1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32645" name="01a03804-207c-7b61-a8a7-291b9b5a5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800240" name="01a03804-207c-7b61-a8a7-291b9b5a53d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851256" name="01a03804-8c2a-76a7-a953-59b19da1e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908393" name="01a03804-8c2a-76a7-a953-59b19da1e4c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012443" name="01a03804-aba8-76e8-bdb8-59b1e3e8b4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595819" name="01a03804-aba8-76e8-bdb8-59b1e3e8b46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010240" name="01a03806-0f2d-76d3-a432-debaf39e04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875839" name="01a03806-0f2d-76d3-a432-debaf39e04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238412" name="01a03806-2d64-7871-9d89-a98f7e0813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406320" name="01a03806-2d64-7871-9d89-a98f7e0813e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700898" name="01a03806-babb-72d6-a820-ea94623b8f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395929" name="01a03806-babb-72d6-a820-ea94623b8f3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393288" name="01a03806-d866-74de-9688-ae4d9708ce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656293" name="01a03806-d866-74de-9688-ae4d9708ce5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988809" name="01a03808-0f0a-7410-961c-e56889578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109995" name="01a03808-0f0a-7410-961c-e56889578ca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660312" name="01a03808-8549-7cb6-ac3c-9a95993671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20614" name="01a03808-8549-7cb6-ac3c-9a95993671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011634" name="01a03809-e46b-7c78-9f56-496104498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71920" name="01a03809-e46b-7c78-9f56-49610449881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24146" name="01a03809-fead-7803-87e6-372e54f285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91337" name="01a03809-fead-7803-87e6-372e54f2854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394472" name="01a0380e-a114-78b9-89c6-0a0fd5463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667263" name="01a0380e-a114-78b9-89c6-0a0fd54633a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678760" name="01a0380e-c184-7f02-b7b6-429042e971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695756" name="01a0380e-c184-7f02-b7b6-429042e9710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124967" name="01a03810-bacb-7390-9f75-784519294e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399494" name="01a03810-bacb-7390-9f75-784519294e4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511706" name="01a03810-e501-702c-9eb4-2aae07e039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073438" name="01a03810-e501-702c-9eb4-2aae07e039d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859362" name="01a03811-4f27-7d33-b1d3-4f1c5eb2fa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373733" name="01a03811-4f27-7d33-b1d3-4f1c5eb2fa3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178380" name="01a03811-6754-7358-b450-cfcaf41b47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485766" name="01a03811-6754-7358-b450-cfcaf41b474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231392" name="01a03813-bbad-7a89-bacd-b337c789a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338217" name="01a03813-bbad-7a89-bacd-b337c789a62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783794" name="01a03813-d273-7366-9276-3039d878ec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517364" name="01a03813-d273-7366-9276-3039d878ec0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91361" name="01a03819-1a6d-76d0-98fc-19cd52c5ce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19427" name="01a03819-1a6d-76d0-98fc-19cd52c5ce6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426407" name="01a03819-337e-74d7-a86b-52d7828f9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037667" name="01a03819-337e-74d7-a86b-52d7828f922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011487" name="01a0381a-de9a-75a2-958f-23cc5f2424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394724" name="01a0381a-de9a-75a2-958f-23cc5f24244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303517" name="01a0381b-03a6-7255-aacf-dd79ba6e09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695399" name="01a0381b-03a6-7255-aacf-dd79ba6e091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382928" name="01a0381c-9001-7fa3-99d8-ffb22e2d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090136" name="01a0381c-9001-7fa3-99d8-ffb22e2d10d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503471" name="01a0381c-aed0-7493-a1b5-a4d4af0b85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075928" name="01a0381c-aed0-7493-a1b5-a4d4af0b856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283207" name="01a0381e-cfca-7e0c-bbd7-72bb74c4ac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970173" name="01a0381e-cfca-7e0c-bbd7-72bb74c4ac0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5720659" name="01a0381e-e65b-7a14-b1b9-fe7fa095e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448219" name="01a0381e-e65b-7a14-b1b9-fe7fa095e88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838106" name="01a03827-055f-7d54-80fd-f3cadb1064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356158" name="01a03827-055f-7d54-80fd-f3cadb1064d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199019" name="01a03827-1829-777f-ae31-b07fddc103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602890" name="01a03827-1829-777f-ae31-b07fddc1035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Fensterrahmen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19038" name="01a03828-2dc5-7529-bf95-f33192a2d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219952" name="01a03828-2dc5-7529-bf95-f33192a2dc9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82842" name="01a03828-4b2b-7f57-bada-d48099240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298943" name="01a03828-4b2b-7f57-bada-d48099240f0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397934" name="01a03829-3503-7df2-b950-5d74b44450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385640" name="01a03829-3503-7df2-b950-5d74b444507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190899" name="01a03829-4c13-7276-bb36-030faddedd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884994" name="01a03829-4c13-7276-bb36-030faddedd0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094795" name="01a0382a-fa15-7de7-a96c-e837a6991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943542" name="01a0382a-fa15-7de7-a96c-e837a69913dc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035117" name="01a0382c-7b77-794b-aaea-ab86c0ccb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786060" name="01a0382c-7b77-794b-aaea-ab86c0ccb841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Stosswaldweg 1532, 9062 Lustmühle</w:t>
          </w:r>
        </w:p>
        <w:p>
          <w:pPr>
            <w:spacing w:before="0" w:after="0"/>
          </w:pPr>
          <w:r>
            <w:t>1164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