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Greutensberg 10, 9514 Wuppenau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1149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7654100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6620788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