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Greutensberg 10, 9514 Wuppenau</w:t>
          </w:r>
        </w:p>
        <w:p>
          <w:pPr>
            <w:spacing w:before="0" w:after="0"/>
          </w:pPr>
          <w:r>
            <w:t>1149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