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385880" name="01a038dc-42e9-70d8-ac50-988ed198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774681" name="01a038dc-42e9-70d8-ac50-988ed1987a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266027" name="01a038dc-6174-7ac9-ba1e-092dc57df0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723555" name="01a038dc-6174-7ac9-ba1e-092dc57df0d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538566" name="01a038dd-0189-7ca2-ab9c-435533c8d0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67944" name="01a038dd-0189-7ca2-ab9c-435533c8d09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981010" name="01a038dd-94b7-7182-8a69-55244a8388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052189" name="01a038dd-94b7-7182-8a69-55244a8388b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500250" name="01a03903-3709-724b-9598-88b4f91f8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577138" name="01a03903-3709-724b-9598-88b4f91f8f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045739" name="01a03903-4cc6-76ca-9bcd-fc0a0ec35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646358" name="01a03903-4cc6-76ca-9bcd-fc0a0ec35e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358415" name="01a03903-842d-7211-8600-b64b5178d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446241" name="01a03903-842d-7211-8600-b64b5178de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877892" name="01a03903-9941-7870-aa22-1891cb851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80160" name="01a03903-9941-7870-aa22-1891cb8519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239558" name="01a03903-d02f-7dde-9503-a03b0a302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028210" name="01a03903-d02f-7dde-9503-a03b0a3020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104801" name="01a03903-fb01-7832-b16c-3386868ed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154668" name="01a03903-fb01-7832-b16c-3386868ed30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123175" name="01a03904-320b-759c-9902-9dcbc0116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733941" name="01a03904-320b-759c-9902-9dcbc01162a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500012" name="01a03904-45a1-79f3-8ac2-089ed8c85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333717" name="01a03904-45a1-79f3-8ac2-089ed8c85e0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770668" name="01a03904-6cfe-76c1-af92-910eb5759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438817" name="01a03904-6cfe-76c1-af92-910eb57591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633225" name="01a03904-8d97-700d-95c5-7015c9d17e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400837" name="01a03904-8d97-700d-95c5-7015c9d17e8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481913" name="01a03904-a92b-702e-882d-6db637c3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531985" name="01a03904-a92b-702e-882d-6db637c3bb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205256" name="01a03904-e27b-76cb-a661-7c679e86f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069256" name="01a03904-e27b-76cb-a661-7c679e86f3a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998819" name="01a03905-1d7f-7d6e-a233-87c75bbe0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759" name="01a03905-1d7f-7d6e-a233-87c75bbe01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064244" name="01a03905-32e0-7d72-b336-63e952e24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942827" name="01a03905-32e0-7d72-b336-63e952e2408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959953" name="01a03905-5bba-73ed-92df-45e88175e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367451" name="01a03905-5bba-73ed-92df-45e88175e9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444872" name="01a03905-77a0-77d2-8c4b-1edcd10c1d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22000" name="01a03905-77a0-77d2-8c4b-1edcd10c1d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558592" name="01a03905-931b-76c1-8d9f-5377623e72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081001" name="01a03905-931b-76c1-8d9f-5377623e72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165377" name="01a03905-b042-779f-85b0-1d498f35a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731473" name="01a03905-b042-779f-85b0-1d498f35a65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512032" name="01a03905-cc78-7ed5-8805-a6d42f50c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69044" name="01a03905-cc78-7ed5-8805-a6d42f50c5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895631" name="01a03905-e0d8-77a5-a6eb-078410edf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246799" name="01a03905-e0d8-77a5-a6eb-078410edf5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39004" name="01a03906-5c7e-715d-999a-9ba771cb03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159379" name="01a03906-5c7e-715d-999a-9ba771cb03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384997" name="01a03906-7ce4-73e1-b8a2-bfc67e1a77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895958" name="01a03906-7ce4-73e1-b8a2-bfc67e1a77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59159" name="01a03906-d35f-7b0d-b53b-1065f6300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098102" name="01a03906-d35f-7b0d-b53b-1065f630051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314799" name="01a03906-fa93-70fc-a322-6a68267054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015790" name="01a03906-fa93-70fc-a322-6a682670548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621137" name="01a03907-364e-72e6-90eb-5f911a447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474572" name="01a03907-364e-72e6-90eb-5f911a4476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065699" name="01a03907-73bb-7b02-986b-bca1430c3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992193" name="01a03907-73bb-7b02-986b-bca1430c326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609930" name="01a03908-2843-7a79-a65c-32ddedfe5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80501" name="01a03908-2843-7a79-a65c-32ddedfe5d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974257" name="01a03908-423a-7565-ae5f-1c2bdc1b5b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614564" name="01a03908-423a-7565-ae5f-1c2bdc1b5be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60925" name="01a03908-646a-7296-a2d9-026a0e6d58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269023" name="01a03908-646a-7296-a2d9-026a0e6d586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74324" name="01a03908-8216-7afc-be09-7748848f09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47876" name="01a03908-8216-7afc-be09-7748848f096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Greutensberg 10, 9514 Wuppenau</w:t>
          </w:r>
        </w:p>
        <w:p>
          <w:pPr>
            <w:spacing w:before="0" w:after="0"/>
          </w:pPr>
          <w:r>
            <w:t>1149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