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Fensterflügel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Schule, Schulstrasse 10, 8486 Zell</w:t>
          </w:r>
        </w:p>
        <w:p>
          <w:pPr>
            <w:spacing w:before="0" w:after="0"/>
          </w:pPr>
          <w:r>
            <w:t>1152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