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Schule, Schulstrasse 10, 8486 Zell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1152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90758629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93569885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