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 - DG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0095795" name="01a03d68-e090-7062-bc1c-003dbb71ba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5246069" name="01a03d68-e090-7062-bc1c-003dbb71baf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8685146" name="01a03d68-f889-7189-9c1f-fccabe1267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8833065" name="01a03d68-f889-7189-9c1f-fccabe1267e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Fensterrahmen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530818" name="01a03d69-1d3c-7090-a7c8-7e276ae200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9549630" name="01a03d69-1d3c-7090-a7c8-7e276ae200b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8352194" name="01a03d69-3969-711e-807f-dcd742f32a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1434256" name="01a03d69-3969-711e-807f-dcd742f32a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Schule, Schulstrasse 10, 8486 Zell</w:t>
          </w:r>
        </w:p>
        <w:p>
          <w:pPr>
            <w:spacing w:before="0" w:after="0"/>
          </w:pPr>
          <w:r>
            <w:t>1152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