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Agetenacker 4, 9203 Niederwil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1170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42180212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6545928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