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Breitfeldstrasse 9, 8500 Frauenfeld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663828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8754092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