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1934403" name="01a03ce4-3ad6-7f91-935a-0d66394c7d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201937" name="01a03ce4-3ad6-7f91-935a-0d66394c7d0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4416990" name="01a03ce4-678a-778c-bd0d-b46f45185e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140871" name="01a03ce4-678a-778c-bd0d-b46f45185ea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108407" name="01a03cee-ad9f-7a19-ba82-0a846f2eef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148222" name="01a03cee-ad9f-7a19-ba82-0a846f2eefc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759113" name="01a03cee-d24c-7688-b1f6-c485c8f0c4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627056" name="01a03cee-d24c-7688-b1f6-c485c8f0c42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716041" name="01a03cef-3d3a-73c5-afd7-ef7179864f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957211" name="01a03cef-3d3a-73c5-afd7-ef7179864ff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506712" name="01a03cef-6a7d-74bd-b560-0785f5874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205553" name="01a03cef-6a7d-74bd-b560-0785f58749a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0778084" name="01a03cf6-0743-702e-a416-9c3a408c5c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798294" name="01a03cf6-0743-702e-a416-9c3a408c5c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1588186" name="01a03cf6-1e12-7f56-ae6c-04f71cb97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329605" name="01a03cf6-1e12-7f56-ae6c-04f71cb97eb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313166" name="01a03cf6-88be-7817-8925-cfb86b7d65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332338" name="01a03cf6-88be-7817-8925-cfb86b7d652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707193" name="01a03cf6-a3df-7065-9ae7-aed176746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741045" name="01a03cf6-a3df-7065-9ae7-aed176746bc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5184497" name="01a03cff-85ba-79be-ba79-c5f7111b02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097631" name="01a03cff-85ba-79be-ba79-c5f7111b024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654411" name="01a03d09-aace-792b-9d6d-846a23f30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059839" name="01a03d09-aace-792b-9d6d-846a23f30b7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7283063" name="01a03d00-2022-7f3d-bf26-c06f83e964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306549" name="01a03d00-2022-7f3d-bf26-c06f83e9649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77960" name="01a03d0a-35fa-712f-9f35-03815b8a45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971426" name="01a03d0a-35fa-712f-9f35-03815b8a459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977486" name="01a03d00-7875-79c0-bdd9-2f7bd1f850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966797" name="01a03d00-7875-79c0-bdd9-2f7bd1f8501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850646" name="01a03d0a-7001-7fd4-b1b8-f1629a7cee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137801" name="01a03d0a-7001-7fd4-b1b8-f1629a7ceeb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7559819" name="01a03d05-5161-779c-bc6f-7f72bf42bb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447036" name="01a03d05-5161-779c-bc6f-7f72bf42bb9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555841" name="01a03d0a-b96c-7576-9fcc-5c9186d63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521553" name="01a03d0a-b96c-7576-9fcc-5c9186d63c2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973803" name="01a03d06-2ae1-728f-a4c4-331e7dcd1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308717" name="01a03d06-2ae1-728f-a4c4-331e7dcd1a9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5149382" name="01a03d0c-6671-753b-bfb8-5bce17e41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161209" name="01a03d0c-6671-753b-bfb8-5bce17e4165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6297716" name="01a03d11-2bbd-781e-a246-a131076e61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754650" name="01a03d11-2bbd-781e-a246-a131076e614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02926" name="01a03d11-7f7c-710b-b408-4d254fe19e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721189" name="01a03d11-7f7c-710b-b408-4d254fe19e8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Haus / Garage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25274" name="01a03d12-11be-7b7c-ae11-5350d9551c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121127" name="01a03d12-11be-7b7c-ae11-5350d9551c3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591736" name="01a03d12-2d47-7601-977c-1ddb4b4fc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343247" name="01a03d12-2d47-7601-977c-1ddb4b4fc08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Breitfeldstrasse 9, 8500 Frauenfeld</w:t>
          </w:r>
        </w:p>
        <w:p>
          <w:pPr>
            <w:spacing w:before="0" w:after="0"/>
          </w:pPr>
          <w:r>
            <w:t>1167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