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Grund &amp; Deckputz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Grund &amp; Deckputz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Faserzement/ LAP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Fensterflügel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Klebstoffe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Boden/ Sockel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Nach 1990 Erstellt!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Holderbachweg 21, 8046 Zürich</w:t>
          </w:r>
        </w:p>
        <w:p>
          <w:pPr>
            <w:spacing w:before="0" w:after="0"/>
          </w:pPr>
          <w:r>
            <w:t>DN 1156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