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Holderbachweg 21, 8046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0286356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024494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