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Gang/ Wohnzimmer </w:t>
            </w:r>
          </w:p>
          <w:p>
            <w:pPr>
              <w:spacing w:before="0" w:after="0"/>
            </w:pPr>
            <w:r>
              <w:t>EG links 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Klebstoffe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21511843" name="01a03e27-11bf-760e-88f9-bb4fc6ba081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1847575" name="01a03e27-11bf-760e-88f9-bb4fc6ba081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16693757" name="01a03e27-4e77-7786-bf33-9155e8dd367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1078400" name="01a03e27-4e77-7786-bf33-9155e8dd367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Gang/ Wohnzimmer </w:t>
            </w:r>
          </w:p>
          <w:p>
            <w:pPr>
              <w:spacing w:before="0" w:after="0"/>
            </w:pPr>
            <w:r>
              <w:t>EG links 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Grund &amp; Deckputz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40976169" name="01a03e28-2ff8-79ae-bdf7-8d53c9f8ba5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2210039" name="01a03e28-2ff8-79ae-bdf7-8d53c9f8ba5f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31875200" name="01a03e28-6628-7f8c-8c4e-90f2fd9559b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2039380" name="01a03e28-6628-7f8c-8c4e-90f2fd9559b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Gang/ Wohnzimmer </w:t>
            </w:r>
          </w:p>
          <w:p>
            <w:pPr>
              <w:spacing w:before="0" w:after="0"/>
            </w:pPr>
            <w:r>
              <w:t>EG links 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Grund &amp; Deckputz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175984631" name="01a03e29-30e9-7b3c-af08-4e39343a82f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5168337" name="01a03e29-30e9-7b3c-af08-4e39343a82f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2448517" name="01a03e29-698c-7f24-a47e-25c768b8a4f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837184" name="01a03e29-698c-7f24-a47e-25c768b8a4fa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links 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552589110" name="01a03e2a-3a45-7066-bf40-611ee39c43b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9175645" name="01a03e2a-3a45-7066-bf40-611ee39c43b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42198956" name="01a03e2a-9ddb-739f-912e-5256c2d4431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3511216" name="01a03e2a-9ddb-739f-912e-5256c2d4431c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links 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Grund &amp; Deckputz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534136016" name="01a03e2b-2cd9-7e9e-84c6-3dbaaef04ae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1169664" name="01a03e2b-2cd9-7e9e-84c6-3dbaaef04ae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55280306" name="01a03e2b-6fbf-7021-b91d-7b7fb4d2292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4369264" name="01a03e2b-6fbf-7021-b91d-7b7fb4d22929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links 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Grund &amp; Deckputz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53894058" name="01a03e2d-02b6-7386-a71c-6f2c2e7e8c8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623514" name="01a03e2d-02b6-7386-a71c-6f2c2e7e8c86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84394479" name="01a03e2d-240e-7453-a5ad-dec5d17a70e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6928003" name="01a03e2d-240e-7453-a5ad-dec5d17a70ee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EG links 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839557618" name="01a03e2d-9b07-74e1-b998-7aa77be2098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093547" name="01a03e2d-9b07-74e1-b998-7aa77be20981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49557497" name="01a03e2d-daa7-7444-8730-da7260ab36c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1151202" name="01a03e2d-daa7-7444-8730-da7260ab36c6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EG links 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718128269" name="01a03e2e-8de2-7519-ae9e-8b3c6bb04ef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5790370" name="01a03e2e-8de2-7519-ae9e-8b3c6bb04ef9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00099942" name="01a03e2e-b196-7380-bddf-44c0611bc38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7273300" name="01a03e2e-b196-7380-bddf-44c0611bc386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EG links 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Grund &amp; Deckputz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36606899" name="01a03e2f-3234-77cd-bf42-bcd7a62d87e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9059972" name="01a03e2f-3234-77cd-bf42-bcd7a62d87e4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66733487" name="01a03e2f-7ae2-7a1c-b846-e7672325d54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7573670" name="01a03e2f-7ae2-7a1c-b846-e7672325d540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MaP-10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EG links 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Grund &amp; Deckputz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132586391" name="01a03e2f-f5fc-73b7-83b4-43e2bdf1050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0631861" name="01a03e2f-f5fc-73b7-83b4-43e2bdf10502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30217777" name="01a03e30-298d-7467-b932-5d914803049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8374280" name="01a03e30-298d-7467-b932-5d9148030493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EG links 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Grund &amp; Deckputz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619284542" name="01a03e32-0951-702f-9180-d0fa7f8d76a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8015911" name="01a03e32-0951-702f-9180-d0fa7f8d76ad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04487501" name="01a03e32-3d2e-7256-a7b0-6b2f1591414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8857348" name="01a03e32-3d2e-7256-a7b0-6b2f15914145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Holderbachweg 21, 8046 Zürich</w:t>
          </w:r>
        </w:p>
        <w:p>
          <w:pPr>
            <w:spacing w:before="0" w:after="0"/>
          </w:pPr>
          <w:r>
            <w:t>DN 1156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media/document_image_rId22.jpeg" Type="http://schemas.openxmlformats.org/officeDocument/2006/relationships/image" Id="rId22"/>
    <Relationship Target="media/document_image_rId23.jpeg" Type="http://schemas.openxmlformats.org/officeDocument/2006/relationships/image" Id="rId23"/>
    <Relationship Target="media/document_image_rId24.jpeg" Type="http://schemas.openxmlformats.org/officeDocument/2006/relationships/image" Id="rId24"/>
    <Relationship Target="media/document_image_rId25.jpeg" Type="http://schemas.openxmlformats.org/officeDocument/2006/relationships/image" Id="rId25"/>
    <Relationship Target="footer.xml" Type="http://schemas.openxmlformats.org/officeDocument/2006/relationships/footer" Id="rId2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