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195174" name="595cd400-f34a-11ef-b909-5b5367542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872959" name="595cd400-f34a-11ef-b909-5b5367542f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109035" name="5effb300-f34a-11ef-81a3-ff02684d6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363853" name="5effb300-f34a-11ef-81a3-ff02684d66b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702409" name="eeb1d2b0-f34c-11ef-8400-3f4b94cba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483325" name="eeb1d2b0-f34c-11ef-8400-3f4b94cbad1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230152" name="f6043670-f34c-11ef-87c2-3195b31ff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30153" name="f6043670-f34c-11ef-87c2-3195b31ffa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898643" name="27a411f0-f34d-11ef-9bdc-5be58a00f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726971" name="27a411f0-f34d-11ef-9bdc-5be58a00f9b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3796504" name="2d763e50-f34d-11ef-9463-69a31d8bbf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969549" name="2d763e50-f34d-11ef-9463-69a31d8bbf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446585" name="632efd70-f34d-11ef-8781-e5dc55d80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98444" name="632efd70-f34d-11ef-8781-e5dc55d80c9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611170" name="6b4db1e0-f34d-11ef-bbd1-85d65c649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433621" name="6b4db1e0-f34d-11ef-bbd1-85d65c64932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989830" name="b2068da0-f34d-11ef-8463-27dbabf06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482226" name="b2068da0-f34d-11ef-8463-27dbabf0630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778495" name="c2309590-f34d-11ef-9888-c185504997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262787" name="c2309590-f34d-11ef-9888-c185504997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714206" name="03ad1c50-f34e-11ef-95ed-8990235f42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564336" name="03ad1c50-f34e-11ef-95ed-8990235f427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7597" name="11731c90-f34e-11ef-bb65-3987a4cd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071335" name="11731c90-f34e-11ef-bb65-3987a4cd7df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732703" name="41503970-f34e-11ef-8656-b7fa9b588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182990" name="41503970-f34e-11ef-8656-b7fa9b5883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524418" name="44a90160-f34e-11ef-97e4-0143cc42f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797163" name="44a90160-f34e-11ef-97e4-0143cc42f88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weiss/grau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1545827" name="65c62da0-f34e-11ef-a94c-b9d4f979e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189865" name="65c62da0-f34e-11ef-a94c-b9d4f979e63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0378941" name="6a76e470-f34e-11ef-9c55-f792f71bb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470008" name="6a76e470-f34e-11ef-9c55-f792f71bb23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519010" name="0eba48b0-f34f-11ef-a2c2-77bc8a719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845172" name="0eba48b0-f34f-11ef-a2c2-77bc8a71953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2692792" name="161203a0-f34f-11ef-97bb-09c24e9121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224009" name="161203a0-f34f-11ef-97bb-09c24e9121d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 /Gang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615093" name="368d71a0-f34f-11ef-97a2-0dac2808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650767" name="368d71a0-f34f-11ef-97a2-0dac280839c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368314" name="4bda5320-f34f-11ef-bebe-c1ed018b5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487050" name="4bda5320-f34f-11ef-bebe-c1ed018b503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 /Gang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942965" name="a36a66c0-f34f-11ef-9ec2-a35e31ff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395074" name="a36a66c0-f34f-11ef-9ec2-a35e31ffa2f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131433" name="a99a1c70-f34f-11ef-aa5f-ed872da7e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25132" name="a99a1c70-f34f-11ef-aa5f-ed872da7ea8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9061186" name="d66a9590-f34f-11ef-9e49-0b75ed3b5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931670" name="d66a9590-f34f-11ef-9e49-0b75ed3b54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716828" name="dfe382d0-f34f-11ef-af70-b5fd2ac98a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146888" name="dfe382d0-f34f-11ef-af70-b5fd2ac98ac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576863" name="00caaaf0-f350-11ef-b73d-95fdc9fe2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588880" name="00caaaf0-f350-11ef-b73d-95fdc9fe200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219086" name="1e6bcfd0-f350-11ef-8f4f-cdf5c6218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287725" name="1e6bcfd0-f350-11ef-8f4f-cdf5c621810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Balkonnische</w:t>
            </w:r>
          </w:p>
          <w:p>
            <w:pPr>
              <w:spacing w:before="0" w:after="0"/>
            </w:pPr>
            <w:r>
              <w:t>orange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900155" name="4bedf040-f351-11ef-8366-3f9a90fe3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037579" name="4bedf040-f351-11ef-8366-3f9a90fe349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336111" name="535f26a0-f351-11ef-a27d-3fe3e79e57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182280" name="535f26a0-f351-11ef-a27d-3fe3e79e57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5033675" name="952eaf60-f351-11ef-81f1-e1a7f8b0e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81169" name="952eaf60-f351-11ef-81f1-e1a7f8b0e9c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0141845" name="9fccbbb0-f351-11ef-bc24-4d063ae2d7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795247" name="9fccbbb0-f351-11ef-bc24-4d063ae2d7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699090" name="4fe51e40-f355-11ef-9493-3599fdd45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11445" name="4fe51e40-f355-11ef-9493-3599fdd45d4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02417" name="5f65ede0-f355-11ef-9b46-ab984be4b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800522" name="5f65ede0-f355-11ef-9b46-ab984be4b5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Küchenboden 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5355010" name="bc1e0b30-f355-11ef-b259-cde0a342e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07824" name="bc1e0b30-f355-11ef-b259-cde0a342e1f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887260" name="c6ca2140-f355-11ef-ab79-635982937f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11166" name="c6ca2140-f355-11ef-ab79-635982937fd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6455164" name="e3802d60-f356-11ef-b1e3-4f330e223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156983" name="e3802d60-f356-11ef-b1e3-4f330e223f1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825583" name="e8c86940-f356-11ef-902c-2f93fe783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535607" name="e8c86940-f356-11ef-902c-2f93fe78334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365428" name="2701d2f0-f357-11ef-b333-bbc115f6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598613" name="2701d2f0-f357-11ef-b333-bbc115f648d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361073" name="2d115670-f357-11ef-bf17-8f8692bbb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71890" name="2d115670-f357-11ef-bf17-8f8692bbbc9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778544" name="7af11920-f357-11ef-91ea-13487f31b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025610" name="7af11920-f357-11ef-91ea-13487f31be3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389515" name="84a07fb0-f357-11ef-abdf-690b93ff3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794980" name="84a07fb0-f357-11ef-abdf-690b93ff329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104431" name="db79a9f0-f358-11ef-81bd-b52075e07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35519" name="db79a9f0-f358-11ef-81bd-b52075e0771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399192" name="00020a20-f358-11ef-a97c-2791c575c9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813611" name="00020a20-f358-11ef-a97c-2791c575c9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441062" name="f707f460-f358-11ef-8bb1-65c5da67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872581" name="f707f460-f358-11ef-8bb1-65c5da671385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414520" name="ff35c400-f358-11ef-938e-2b851ab18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297487" name="ff35c400-f358-11ef-938e-2b851ab18d1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166245" name="15c90830-f359-11ef-8c06-c5b0c5612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458634" name="15c90830-f359-11ef-8c06-c5b0c56121c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992900" name="1bc2b9c0-f359-11ef-89ae-5f0c07f6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320147" name="1bc2b9c0-f359-11ef-89ae-5f0c07f6729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gelb/beige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5527577" name="068217d0-f35a-11ef-a361-17fa864fa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231927" name="068217d0-f35a-11ef-a361-17fa864fa24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977755" name="19a6c220-f35a-11ef-be22-b54d96afc3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15550" name="19a6c220-f35a-11ef-be22-b54d96afc36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057706" name="54c704f0-f35a-11ef-8b72-1d6052d304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263048" name="54c704f0-f35a-11ef-8b72-1d6052d3042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964699" name="5dfb4810-f35a-11ef-a032-43d69e0eb5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85025" name="5dfb4810-f35a-11ef-a032-43d69e0eb55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weiss/grau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970757" name="14c89d40-f35b-11ef-90d0-b70e8982c9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23592" name="14c89d40-f35b-11ef-90d0-b70e8982c93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823468" name="2c6d9f90-f35b-11ef-abe4-a58ae1b6e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47365" name="2c6d9f90-f35b-11ef-abe4-a58ae1b6eff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708788" name="b60af680-f35b-11ef-9d93-6be94bfe7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543561" name="b60af680-f35b-11ef-9d93-6be94bfe785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343094" name="bee44860-f35b-11ef-8c59-2f67cf92d8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828562" name="bee44860-f35b-11ef-8c59-2f67cf92d8d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Wohnzimmer/ 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894056" name="f9dbf490-f35b-11ef-8d99-51b94e681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359485" name="f9dbf490-f35b-11ef-8d99-51b94e68185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643634" name="fe8d2090-f35b-11ef-9e2c-af06c8064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591774" name="fe8d2090-f35b-11ef-9e2c-af06c806465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links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542809" name="2dc04c60-f35d-11ef-a270-87ef61736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873653" name="2dc04c60-f35d-11ef-a270-87ef6173643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116062" name="36643660-f35d-11ef-a864-6f951c93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056176" name="36643660-f35d-11ef-a864-6f951c939d8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70884" name="3568fb90-f35f-11ef-b8b7-f50e54444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156851" name="3568fb90-f35f-11ef-b8b7-f50e5444493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893834" name="457f7b80-f35f-11ef-a0a5-b5ad126b13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759984" name="457f7b80-f35f-11ef-a0a5-b5ad126b135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118483" name="a5555390-f35f-11ef-b6f7-d5388544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529197" name="a5555390-f35f-11ef-b6f7-d538854451e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1565968" name="dca22030-f35f-11ef-bf43-91e502f40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480589" name="dca22030-f35f-11ef-bf43-91e502f4099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876955" name="75c10a10-f360-11ef-be4d-49930df7c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579809" name="75c10a10-f360-11ef-be4d-49930df7cfbb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0590305" name="7a74ce20-f360-11ef-9c92-8d1a226e6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855722" name="7a74ce20-f360-11ef-9c92-8d1a226e6de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737727" name="9ccfaa80-f360-11ef-b1c2-45f555da6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91343" name="9ccfaa80-f360-11ef-b1c2-45f555da698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252921" name="b5086150-f360-11ef-a052-07b63c1034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97094" name="b5086150-f360-11ef-a052-07b63c10344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404657" name="30f1eb00-f362-11ef-a624-2bcb124d2b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884120" name="30f1eb00-f362-11ef-a624-2bcb124d2ba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512180" name="3850d1e0-f362-11ef-ac1d-3784baa444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954310" name="3850d1e0-f362-11ef-ac1d-3784baa44411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664601" name="721b48b0-f362-11ef-9a51-fb89763aac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44177" name="721b48b0-f362-11ef-9a51-fb89763aace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304635" name="769d0040-f362-11ef-8f4b-c5ac99d2b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257281" name="769d0040-f362-11ef-8f4b-c5ac99d2b77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575182" name="94a4d630-f362-11ef-ad44-cf4620a70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912388" name="94a4d630-f362-11ef-ad44-cf4620a7067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614167" name="9b633750-f362-11ef-805e-81b4287f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361064" name="9b633750-f362-11ef-805e-81b4287f56a5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4549633" name="b0df3f20-f362-11ef-8333-e3cae830c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997923" name="b0df3f20-f362-11ef-8333-e3cae830c431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58470" name="b9e6ccf0-f362-11ef-bf88-4349c58cb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799921" name="b9e6ccf0-f362-11ef-bf88-4349c58cbe17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997177" name="401e0390-f365-11ef-8f91-ef325b8c2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536681" name="401e0390-f365-11ef-8f91-ef325b8c2e6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21098" name="52726590-f365-11ef-9beb-05eb7ccaa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9007" name="52726590-f365-11ef-9beb-05eb7ccaa31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24504" name="7a15a4e0-f365-11ef-ae50-ed3ff6b735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725039" name="7a15a4e0-f365-11ef-ae50-ed3ff6b735a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70526" name="7e49d8b0-f365-11ef-be48-a1e89b8d2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180623" name="7e49d8b0-f365-11ef-be48-a1e89b8d269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479869" name="9e2c6210-f365-11ef-9deb-e907ad8ea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95656" name="9e2c6210-f365-11ef-9deb-e907ad8ea5a7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458469" name="a218b770-f365-11ef-8f66-d5bb9f1996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372000" name="a218b770-f365-11ef-8f66-d5bb9f1996d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515363" name="ccc05d20-f365-11ef-9667-591a1956c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78330" name="ccc05d20-f365-11ef-9667-591a1956cf95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293115" name="d48e0b60-f365-11ef-9b36-690541f40e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803904" name="d48e0b60-f365-11ef-9b36-690541f40ed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Gussasphalt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835879" name="883d3b30-f367-11ef-95f5-1fb6edf82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940601" name="883d3b30-f367-11ef-95f5-1fb6edf82e1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3699085" name="97be8000-f367-11ef-b133-47ef853df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7264" name="97be8000-f367-11ef-b133-47ef853dfc6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645767" name="cafaf480-f367-11ef-b333-014837602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728098" name="cafaf480-f367-11ef-b333-014837602364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954756" name="cf74e3e0-f367-11ef-bfe2-bd1d0f035a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623731" name="cf74e3e0-f367-11ef-bfe2-bd1d0f035aed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links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203781" name="e770dfd0-f367-11ef-9d9a-ef435e023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85713" name="e770dfd0-f367-11ef-9d9a-ef435e02343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000700" name="ec9b8190-f367-11ef-9e23-7988ada6f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25912" name="ec9b8190-f367-11ef-9e23-7988ada6f57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079562" name="92704850-f375-11ef-9594-41ad283aa3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35807" name="92704850-f375-11ef-9594-41ad283aa32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717555" name="97e4eb60-f375-11ef-823d-8191fc1a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493089" name="97e4eb60-f375-11ef-823d-8191fc1ab5db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482152" name="d32f7280-f375-11ef-894a-7736e527ad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769851" name="d32f7280-f375-11ef-894a-7736e527adf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33148" name="d96569c0-f375-11ef-80b5-67ea32517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555408" name="d96569c0-f375-11ef-80b5-67ea32517e5b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Gussasphalt 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954552" name="206f99d0-f376-11ef-8f63-254426230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429476" name="206f99d0-f376-11ef-8f63-2544262308d0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41487635" name="4d774f90-f376-11ef-a5ae-1dbf3042f6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22829" name="4d774f90-f376-11ef-a5ae-1dbf3042f6d7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97314" name="7cc9dfb0-f376-11ef-af67-e5f128cb1b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508448" name="7cc9dfb0-f376-11ef-af67-e5f128cb1bd9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529836" name="82ee98e0-f376-11ef-a9ec-53dfcb7250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753334" name="82ee98e0-f376-11ef-a9ec-53dfcb7250c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921787" name="96f2a6b0-f376-11ef-9847-cd08a5158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353468" name="96f2a6b0-f376-11ef-9847-cd08a51587ff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397028" name="9b835260-f376-11ef-961a-2738c2dcb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186436" name="9b835260-f376-11ef-961a-2738c2dcbec9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984713" name="6bb75710-f377-11ef-a543-7fb918846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191553" name="6bb75710-f377-11ef-a543-7fb918846017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583225" name="70edb8a0-f377-11ef-b115-57d4659a5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672885" name="70edb8a0-f377-11ef-b115-57d4659a5dd5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mit Sockelleim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745953" name="9f4e47a0-f377-11ef-b9c2-295fc93a5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96079" name="9f4e47a0-f377-11ef-b9c2-295fc93a565b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7170069" name="a418c800-f377-11ef-a17c-fb155e8ba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106204" name="a418c800-f377-11ef-a17c-fb155e8ba21d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551985" name="c986fee0-f377-11ef-8233-e91eb90f3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679897" name="c986fee0-f377-11ef-8233-e91eb90f3567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214629" name="cc868340-f377-11ef-9b5d-9f6147b7c9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449985" name="cc868340-f377-11ef-9b5d-9f6147b7c909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914394" name="e7378d10-f377-11ef-a2d9-c180122dc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61692" name="e7378d10-f377-11ef-a2d9-c180122dcadb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574857" name="f6cf1900-f377-11ef-97a7-2b34d41c60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503414" name="f6cf1900-f377-11ef-97a7-2b34d41c6029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078261" name="9f48d3f0-f378-11ef-91aa-93145fe3bc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740733" name="9f48d3f0-f378-11ef-91aa-93145fe3bc20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514660" name="a19052f0-f378-11ef-b550-616bebd99a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87287" name="a19052f0-f378-11ef-b550-616bebd99ab4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0577335" name="f7a0f280-f378-11ef-bab8-7113c06cc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490014" name="f7a0f280-f378-11ef-bab8-7113c06cc93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718610" name="fa817d30-f378-11ef-9cb8-0325b0b690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335101" name="fa817d30-f378-11ef-9cb8-0325b0b69083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3633647" name="1382b420-f379-11ef-a073-316def04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102557" name="1382b420-f379-11ef-a073-316def04631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055161" name="1e710350-f379-11ef-a9fe-d94041d50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211807" name="1e710350-f379-11ef-a9fe-d94041d50c54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07980" name="0b0d5760-f37d-11ef-854f-8fc3b3b16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129738" name="0b0d5760-f37d-11ef-854f-8fc3b3b162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992505" name="1151cd90-f37d-11ef-88c4-0fdcc1539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370405" name="1151cd90-f37d-11ef-88c4-0fdcc1539918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379707" name="91a313a0-f37d-11ef-be70-ef4c6cf85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042306" name="91a313a0-f37d-11ef-be70-ef4c6cf85f1d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139645" name="962e4110-f37d-11ef-a08e-51cd2fa4f1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644395" name="962e4110-f37d-11ef-a08e-51cd2fa4f154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958541" name="99fd06e0-f37e-11ef-bccf-4f7603cb5a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43628" name="99fd06e0-f37e-11ef-bccf-4f7603cb5a4c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198515" name="a5f91c90-f37e-11ef-a2ac-09e6ec0b4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580911" name="a5f91c90-f37e-11ef-a2ac-09e6ec0b490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337208" name="b78832c0-f37e-11ef-a6a8-690d0bca6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241488" name="b78832c0-f37e-11ef-a6a8-690d0bca665f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8317272" name="c6cd58f0-f37e-11ef-b3ed-3d9d3426b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896631" name="c6cd58f0-f37e-11ef-b3ed-3d9d3426bcd1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502612" name="f6e709a0-f37e-11ef-82b6-b1a179a2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21199" name="f6e709a0-f37e-11ef-82b6-b1a179a236f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589868" name="febaab50-f37e-11ef-a71d-1fe911717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76449" name="febaab50-f37e-11ef-a71d-1fe9117170c0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1825542" name="3f1e6f10-f37f-11ef-9c6d-c3b02a2209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94083" name="3f1e6f10-f37f-11ef-9c6d-c3b02a2209a6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358661" name="45fdecc0-f37f-11ef-8b93-6b6e677bb8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021577" name="45fdecc0-f37f-11ef-8b93-6b6e677bb845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Klinkerplatten und Kleber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403737" name="b1f84a10-f37f-11ef-a0da-13dab7a88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76788" name="b1f84a10-f37f-11ef-a0da-13dab7a88777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468672" name="7e6534a0-f380-11ef-b9d0-cbdff48a1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457168" name="7e6534a0-f380-11ef-b9d0-cbdff48a1b61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665160" name="1d2b6a50-f381-11ef-8e14-295d05c30e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60563" name="1d2b6a50-f381-11ef-8e14-295d05c30ef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7483922" name="21d6c9f0-f381-11ef-9c8c-61dedfa48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756431" name="21d6c9f0-f381-11ef-9c8c-61dedfa48c00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554136" name="88146230-f382-11ef-97aa-79715f210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602455" name="88146230-f382-11ef-97aa-79715f2106a5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433788" name="8c6fa600-f382-11ef-b71e-3d7fa23fe8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416281" name="8c6fa600-f382-11ef-b71e-3d7fa23fe8c0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988130" name="ad7a34a0-f382-11ef-9b09-e521e1378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5889" name="ad7a34a0-f382-11ef-9b09-e521e13782af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091549" name="b88e8260-f382-11ef-bef2-8b19a3b9c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71045" name="b88e8260-f382-11ef-bef2-8b19a3b9c4e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462318" name="d02c0aa0-f382-11ef-8654-51aed1374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786350" name="d02c0aa0-f382-11ef-8654-51aed13749f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018081" name="d4d176d0-f382-11ef-82ac-25d015694d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439840" name="d4d176d0-f382-11ef-82ac-25d015694d1b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127035" name="fcd9e090-f382-11ef-81af-b1155892c8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50058" name="fcd9e090-f382-11ef-81af-b1155892c820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6210199" name="09bb2620-f383-11ef-95de-9d9e14107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207246" name="09bb2620-f383-11ef-95de-9d9e141076c5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588572" name="6687b5d0-f383-11ef-9208-0781921ad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01899" name="6687b5d0-f383-11ef-9208-0781921adb4b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735841" name="6a9ca1d0-f383-11ef-b5ee-f939a4123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138329" name="6a9ca1d0-f383-11ef-b5ee-f939a4123a0a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Zimmer/ 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419836" name="96e79740-f383-11ef-aac4-7d29469ec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80289" name="96e79740-f383-11ef-aac4-7d29469eca4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505925" name="9c128720-f383-11ef-8a1e-8f595b8872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782072" name="9c128720-f383-11ef-8a1e-8f595b887268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Gipsplatte mit Spachtelnasse</w:t>
            </w:r>
          </w:p>
          <w:p>
            <w:pPr>
              <w:spacing w:before="0" w:after="0"/>
            </w:pPr>
            <w:r>
              <w:t>Wandverkleidung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451842" name="41effa10-f389-11ef-9939-0f8868744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68439" name="41effa10-f389-11ef-9939-0f886874443b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712416" name="5b7b6fa0-f389-11ef-8891-7175a656ba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201661" name="5b7b6fa0-f389-11ef-8891-7175a656ba4b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Fensterleibung 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574991" name="4bc65420-f38a-11ef-9122-ef1d7ebac8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016822" name="4bc65420-f38a-11ef-9122-ef1d7ebac82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41497" name="64a4c0d0-f38a-11ef-8d79-f9a61934c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238907" name="64a4c0d0-f38a-11ef-8d79-f9a61934cbbf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Estrichfenster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815716" name="af2e0580-f38a-11ef-9648-9b9f2238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752823" name="af2e0580-f38a-11ef-9648-9b9f22387058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6116531" name="ba9c8130-f38a-11ef-8bc6-85a3dad880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93809" name="ba9c8130-f38a-11ef-8bc6-85a3dad88075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3241057" name="677dbf80-f38c-11ef-a237-2545af739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020867" name="677dbf80-f38c-11ef-a237-2545af7394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917789" name="6e1a8ee0-f38c-11ef-bac9-f5a283399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935896" name="6e1a8ee0-f38c-11ef-bac9-f5a28339908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3584937" name="391de1e0-f38e-11ef-8f27-b1af12af4e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81769" name="391de1e0-f38e-11ef-8f27-b1af12af4e19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566500" name="4a475870-f38e-11ef-ba1a-8d49142c2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19461" name="4a475870-f38e-11ef-ba1a-8d49142c2056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UG-1.OG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557857" name="0e815530-f38d-11ef-8068-ad3b7546f0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260986" name="0e815530-f38d-11ef-8068-ad3b7546f011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8263656" name="12957de0-f38d-11ef-bf3f-69b565ee1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277243" name="12957de0-f38d-11ef-bf3f-69b565ee1d7a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732886" name="8dc79e70-f38e-11ef-853b-8900da06b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59557" name="8dc79e70-f38e-11ef-853b-8900da06b5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496747" name="90ec0ff0-f38e-11ef-8324-19d8ebbd34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82864" name="90ec0ff0-f38e-11ef-8324-19d8ebbd34f6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477374" name="c8aad840-f38e-11ef-ac14-0f4cdf235d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702954" name="c8aad840-f38e-11ef-ac14-0f4cdf235d97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152230" name="d2e0d3f0-f38e-11ef-bbee-8d5875536c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463418" name="d2e0d3f0-f38e-11ef-bbee-8d5875536cc1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307798" name="fd524e70-f38e-11ef-a2bb-1b52cb523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636221" name="fd524e70-f38e-11ef-a2bb-1b52cb5234b2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057782" name="01b00340-f38f-11ef-a2e4-3978cf3a64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74902" name="01b00340-f38f-11ef-a2e4-3978cf3a6447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Rohrisolation</w:t>
            </w:r>
          </w:p>
          <w:p>
            <w:pPr>
              <w:spacing w:before="0" w:after="0"/>
            </w:pPr>
            <w:r>
              <w:t>Wasserrohre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1905387" name="18b03a10-f38f-11ef-b3e5-43ea2fedad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01338" name="18b03a10-f38f-11ef-b3e5-43ea2fedada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426035" name="23d836e0-f38f-11ef-8959-a386e3b4f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437077" name="23d836e0-f38f-11ef-8959-a386e3b4fae7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057397" name="a366b5d0-f416-11ef-b990-f911acec9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308735" name="a366b5d0-f416-11ef-b990-f911acec93b3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057569" name="a86fc5d0-f416-11ef-b84c-8f674073df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144516" name="a86fc5d0-f416-11ef-b84c-8f674073df8e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005597" name="dfb08480-f416-11ef-9aea-1901e15aa7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323242" name="dfb08480-f416-11ef-9aea-1901e15aa728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546304" name="e6b9f860-f416-11ef-a6a9-6d7332007c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53974" name="e6b9f860-f416-11ef-a6a9-6d7332007cf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63936" name="051df810-f417-11ef-8249-15f7e137db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371215" name="051df810-f417-11ef-8249-15f7e137db2d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0354814" name="10a1d080-f417-11ef-8347-eb2ba9286f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143728" name="10a1d080-f417-11ef-8347-eb2ba9286f19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001483" name="24129f00-f417-11ef-9561-419cce2b1c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31478" name="24129f00-f417-11ef-9561-419cce2b1c90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870157" name="292bb490-f417-11ef-8d8e-a5d981dfd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556976" name="292bb490-f417-11ef-8d8e-a5d981dfdca0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Gang/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655142" name="9179c400-f41d-11ef-8dea-177b3de531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976304" name="9179c400-f41d-11ef-8dea-177b3de53174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881678" name="9663da50-f41d-11ef-a55f-41e0d10ad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654011" name="9663da50-f41d-11ef-a55f-41e0d10ad666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002925" name="c358a450-f41d-11ef-8724-ef4008880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12532" name="c358a450-f41d-11ef-8724-ef4008880012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418156" name="c9776a10-f41d-11ef-a273-e3985d816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750722" name="c9776a10-f41d-11ef-a273-e3985d81602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793529" name="d95bb670-f41d-11ef-9ae5-818fadbb79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7306" name="d95bb670-f41d-11ef-9ae5-818fadbb7981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3495622" name="dd164d70-f41d-11ef-92d5-01953d2e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588592" name="dd164d70-f41d-11ef-92d5-01953d2e5185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494270" name="ea94bd60-f41d-11ef-b1ee-47cab8663a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227090" name="ea94bd60-f41d-11ef-b1ee-47cab8663ad2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317764" name="f05891e0-f41d-11ef-b41d-f155552b0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6835" name="f05891e0-f41d-11ef-b41d-f155552b09a3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5656365" name="061fd380-f41e-11ef-a57c-5f021c4da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475714" name="061fd380-f41e-11ef-a57c-5f021c4da87f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681291" name="0a8f1480-f41e-11ef-b0e2-5dc42df67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559524" name="0a8f1480-f41e-11ef-b0e2-5dc42df671cd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435386" name="1b923e60-f41e-11ef-9285-83a1d1efae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586267" name="1b923e60-f41e-11ef-9285-83a1d1efae1e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017483" name="1f1ee790-f41e-11ef-b70c-fbfcd7b16e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35349" name="1f1ee790-f41e-11ef-b70c-fbfcd7b16e72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1672952" name="428ddcf0-f427-11ef-aac1-1d4521871b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767254" name="428ddcf0-f427-11ef-aac1-1d4521871b0a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5722997" name="4682e4e0-f427-11ef-ba53-af17786f03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26998" name="4682e4e0-f427-11ef-ba53-af17786f03b5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links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Balkonnische</w:t>
            </w:r>
          </w:p>
          <w:p>
            <w:pPr>
              <w:spacing w:before="0" w:after="0"/>
            </w:pPr>
            <w:r>
              <w:t>orange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512800" name="aee0e190-f427-11ef-abae-37990feaf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860945" name="aee0e190-f427-11ef-abae-37990feafbe5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246858" name="b29adc50-f427-11ef-80b6-b73d1b13d0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95555" name="b29adc50-f427-11ef-80b6-b73d1b13d04a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755248" name="b1360d70-f42d-11ef-a034-e9d2a06ff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0688" name="b1360d70-f42d-11ef-a034-e9d2a06ff897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000399" name="b53ffcf0-f42d-11ef-83dc-23482d12f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230926" name="b53ffcf0-f42d-11ef-83dc-23482d12f32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705264" name="ca6a8960-f42d-11ef-a698-27bd6c26e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018641" name="ca6a8960-f42d-11ef-a698-27bd6c26eb03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235805" name="ceef0010-f42d-11ef-b41c-e9d1de4a1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50532" name="ceef0010-f42d-11ef-b41c-e9d1de4a14d8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81231" name="de2afe80-f42d-11ef-acfa-c19eddc0e1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624544" name="de2afe80-f42d-11ef-acfa-c19eddc0e19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62229" name="018b8b10-f42e-11ef-942d-01a55421c6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480287" name="018b8b10-f42e-11ef-942d-01a55421c6cd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265644" name="26a60730-f42f-11ef-9d15-7fc663033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922388" name="26a60730-f42f-11ef-9d15-7fc66303310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746352" name="2c07be80-f42f-11ef-857a-4fe9e832a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926184" name="2c07be80-f42f-11ef-857a-4fe9e832a9c1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207986" name="3be972d0-f42f-11ef-b5f6-457d374fb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461588" name="3be972d0-f42f-11ef-b5f6-457d374fb746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0685236" name="42dd62e0-f42f-11ef-920e-a9383a051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598182" name="42dd62e0-f42f-11ef-920e-a9383a051f91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768219" name="d96c7a20-f42f-11ef-9c00-f19943a41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999850" name="d96c7a20-f42f-11ef-9c00-f19943a416de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382530" name="de2c7330-f42f-11ef-9497-7f15a1008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539271" name="de2c7330-f42f-11ef-9497-7f15a1008d13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709013" name="f1d8c410-f42f-11ef-a70f-d718bd2a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828466" name="f1d8c410-f42f-11ef-a70f-d718bd2a768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028492" name="f5fa3330-f42f-11ef-8d85-31034a890e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378666" name="f5fa3330-f42f-11ef-8d85-31034a890eab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9094593" name="1c22b960-f430-11ef-ab9e-a70cd1df27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158014" name="1c22b960-f430-11ef-ab9e-a70cd1df276e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6581349" name="1f70fa00-f430-11ef-adda-afca27454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76903" name="1f70fa00-f430-11ef-adda-afca27454d87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718744" name="5a2b2800-f430-11ef-8e9c-15eee85bb6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194250" name="5a2b2800-f430-11ef-8e9c-15eee85bb627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072689" name="5dc31bd0-f430-11ef-a3e5-7dc6b2e56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539196" name="5dc31bd0-f430-11ef-a3e5-7dc6b2e56893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 rechts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581608" name="1fbefd80-f431-11ef-bd2f-efcb47e20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879254" name="1fbefd80-f431-11ef-bd2f-efcb47e20cd0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465339" name="2582aaf0-f431-11ef-98c8-b78e1b6fc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00149" name="2582aaf0-f431-11ef-98c8-b78e1b6fc19c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945533" name="c701d000-f43a-11ef-94d6-3f89a1714d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079910" name="c701d000-f43a-11ef-94d6-3f89a1714d4a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454757" name="cf28c1d0-f43a-11ef-8f88-cb0b30a88d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493942" name="cf28c1d0-f43a-11ef-8f88-cb0b30a88d6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9855259" name="1279ba70-f43b-11ef-8e3f-8b29e96d6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766418" name="1279ba70-f43b-11ef-8e3f-8b29e96d6e8f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4950586" name="19010600-f43b-11ef-abe4-dbc221b19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364104" name="19010600-f43b-11ef-abe4-dbc221b19179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535398" name="2f830c20-f43b-11ef-832b-25f74389a0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085770" name="2f830c20-f43b-11ef-832b-25f74389a027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112288" name="348899b0-f43b-11ef-9481-8bdd340543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854718" name="348899b0-f43b-11ef-9481-8bdd34054358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551012" name="423dd110-f43b-11ef-94e8-195ff6bf0a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248682" name="423dd110-f43b-11ef-94e8-195ff6bf0aca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571753" name="46fa95d0-f43b-11ef-a0e0-a9d9f23c9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03362" name="46fa95d0-f43b-11ef-a0e0-a9d9f23c99f5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961371" name="ef100950-f43e-11ef-bea0-c3a892fb3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114358" name="ef100950-f43e-11ef-bea0-c3a892fb317c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9673032" name="007158c0-f43f-11ef-9789-e1edba49a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896641" name="007158c0-f43f-11ef-9789-e1edba49a40d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054101" name="1a0b7450-f43f-11ef-973d-695c058e3e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391090" name="1a0b7450-f43f-11ef-973d-695c058e3e93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8096" name="23c27c00-f43f-11ef-8c8d-6d8ceea7a4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567888" name="23c27c00-f43f-11ef-8c8d-6d8ceea7a47e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5718978" name="37a9b300-f43f-11ef-a063-7dff28e5a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079841" name="37a9b300-f43f-11ef-a063-7dff28e5a2ac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482488" name="3b00cd40-f43f-11ef-b722-0d72e4ab1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015610" name="3b00cd40-f43f-11ef-b722-0d72e4ab1258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349372" name="4c4d3520-f43f-11ef-8932-118d5f3e8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545048" name="4c4d3520-f43f-11ef-8932-118d5f3e88a9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081291" name="52994c70-f43f-11ef-8bdd-e1896c5ccb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471943" name="52994c70-f43f-11ef-8bdd-e1896c5ccb41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178789" name="e85dfce0-f441-11ef-a2b5-5f9b2404a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398973" name="e85dfce0-f441-11ef-a2b5-5f9b2404a9b9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192317" name="aaec1700-f443-11ef-9fa7-0dea11acd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100074" name="aaec1700-f443-11ef-9fa7-0dea11acd9a8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969964" name="c4254de0-f443-11ef-99fb-7742e18439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40897" name="c4254de0-f443-11ef-99fb-7742e18439a2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612455" name="c97021d0-f443-11ef-826b-23a0132d0a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19815" name="c97021d0-f443-11ef-826b-23a0132d0afb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585135" name="d74eda30-f443-11ef-b691-c3a6cee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14968" name="d74eda30-f443-11ef-b691-c3a6ceed70e4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854931" name="daf09200-f443-11ef-9c9c-1548740b8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12863" name="daf09200-f443-11ef-9c9c-1548740b87f1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78 links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Zimmer/Wohnzimmer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4262843" name="eb89fd90-f443-11ef-8cf6-fb4bfc512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864561" name="eb89fd90-f443-11ef-8cf6-fb4bfc512963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3883395" name="f105a580-f443-11ef-8ae5-fdb07cad57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831161" name="f105a580-f443-11ef-8ae5-fdb07cad579a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796142" name="7bf249b0-f44d-11ef-af79-39fb14f32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874806" name="7bf249b0-f44d-11ef-af79-39fb14f3234c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17100" name="b5f85800-f44f-11ef-9c41-29f22f99fb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80783" name="b5f85800-f44f-11ef-9c41-29f22f99fb6a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316989" name="f30a58b0-f44f-11ef-a366-c9a4ccd7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516482" name="f30a58b0-f44f-11ef-a366-c9a4ccd7e770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81024" name="fb802dd0-f44f-11ef-9a9f-5b8390846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56818" name="fb802dd0-f44f-11ef-9a9f-5b8390846f51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572434" name="1c63fa90-f450-11ef-94f7-0f0d2f541c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409305" name="1c63fa90-f450-11ef-94f7-0f0d2f541c41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331241" name="28fc5040-f450-11ef-b318-f72048f5a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82747" name="28fc5040-f450-11ef-b318-f72048f5a473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081486" name="3bb7ff90-f450-11ef-8f7c-b34965df2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13321" name="3bb7ff90-f450-11ef-8f7c-b34965df28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333969" name="415b05a0-f450-11ef-9336-cd5546ed5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490608" name="415b05a0-f450-11ef-9336-cd5546ed5fb7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Cushion Vinyl mit 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braun-rot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747820" name="628db5b0-f450-11ef-8319-a5d7fdd13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66363" name="628db5b0-f450-11ef-8319-a5d7fdd13e89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13598" name="6c01e800-f450-11ef-9ed1-f17ad218b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226926" name="6c01e800-f450-11ef-9ed1-f17ad218b2b5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0386117" name="879ae0d0-f450-11ef-9647-834df0ae7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868566" name="879ae0d0-f450-11ef-9647-834df0ae75eb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9936379" name="8d84b3e0-f450-11ef-89c4-1b02d9f28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352249" name="8d84b3e0-f450-11ef-89c4-1b02d9f28764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77616" name="9e5e0ea0-f450-11ef-bc59-a39543e88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185392" name="9e5e0ea0-f450-11ef-bc59-a39543e8848c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111378" name="a49369a0-f450-11ef-913a-bf32b802a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168638" name="a49369a0-f450-11ef-913a-bf32b802ab4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398017" name="c9dcda70-f450-11ef-8451-9158d19e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526482" name="c9dcda70-f450-11ef-8451-9158d19e48d3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671318" name="cd8f3410-f450-11ef-895b-e9b6ada962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83648" name="cd8f3410-f450-11ef-895b-e9b6ada96253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>Balkonboden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1998578" name="ef07c6c0-f450-11ef-94a5-13b34f520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788807" name="ef07c6c0-f450-11ef-94a5-13b34f520a80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481724" name="f992c040-f450-11ef-ac91-53079c7f04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369767" name="f992c040-f450-11ef-ac91-53079c7f048e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1029280" name="31bcf490-f451-11ef-825d-11b24a5b25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804544" name="31bcf490-f451-11ef-825d-11b24a5b2540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0494857" name="37916ae0-f451-11ef-9045-3d0bb51d1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604002" name="37916ae0-f451-11ef-9045-3d0bb51d1ff5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links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138092" name="080510a0-f452-11ef-87ca-e15516c9b1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283847" name="080510a0-f452-11ef-87ca-e15516c9b11f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937926" name="148f0e70-f452-11ef-8896-a59823539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044404" name="148f0e70-f452-11ef-8896-a5982353903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721730" name="7203f270-f45a-11ef-9415-ef47a5fa0a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069790" name="7203f270-f45a-11ef-9415-ef47a5fa0a31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1569" name="78f91b00-f45a-11ef-bb2c-4df965c1d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092578" name="78f91b00-f45a-11ef-bb2c-4df965c1d7d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728246" name="91823bc0-f45a-11ef-bd42-b9bba82d73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7668" name="91823bc0-f45a-11ef-bd42-b9bba82d73de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805710" name="9c846110-f45a-11ef-a248-c17d7b967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382200" name="9c846110-f45a-11ef-a248-c17d7b96793f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pink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2328842" name="b0339820-f45a-11ef-9b1a-bd22fc9bb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98595" name="b0339820-f45a-11ef-9b1a-bd22fc9bb4fc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782714" name="b7707810-f45a-11ef-aad1-bf3887c0ae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170867" name="b7707810-f45a-11ef-aad1-bf3887c0aee3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374476" name="cf041540-f45a-11ef-bd3d-c5f1bbaff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6809" name="cf041540-f45a-11ef-bd3d-c5f1bbaff76f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077536" name="d23dbc70-f45a-11ef-9bed-ef575262f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073806" name="d23dbc70-f45a-11ef-9bed-ef575262f1e3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881820" name="e92673a0-f45a-11ef-ab00-b1e266afc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952224" name="e92673a0-f45a-11ef-ab00-b1e266afc68f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424292" name="f0f3d3c0-f45a-11ef-8038-fb8e9a5893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267500" name="f0f3d3c0-f45a-11ef-8038-fb8e9a589386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53164" name="167e1e20-f45b-11ef-a43b-9b6b8871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870460" name="167e1e20-f45b-11ef-a43b-9b6b887128ac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017788" name="1b1ea850-f45b-11ef-bc73-b76c7127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79678" name="1b1ea850-f45b-11ef-bc73-b76c71274d16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698464" name="2bbf18c0-f45b-11ef-ac03-eda733e8d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145281" name="2bbf18c0-f45b-11ef-ac03-eda733e8d892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549887" name="311a4060-f45b-11ef-958d-ff423cbd8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415378" name="311a4060-f45b-11ef-958d-ff423cbd8b0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669940" name="4b3f5de0-f45b-11ef-93a7-ddaa4fb282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29983" name="4b3f5de0-f45b-11ef-93a7-ddaa4fb282ff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452757" name="4e5af5c0-f45b-11ef-a274-bf926439b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338009" name="4e5af5c0-f45b-11ef-a274-bf926439b29c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(elastische) Bodenbeläge inkl Kleber</w:t>
            </w:r>
          </w:p>
          <w:p>
            <w:pPr>
              <w:spacing w:before="0" w:after="0"/>
            </w:pPr>
            <w:r>
              <w:t>zweite 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869053" name="65128ad0-f45b-11ef-8c17-33dd3029c0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938059" name="65128ad0-f45b-11ef-8c17-33dd3029c0a3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452110" name="95f2e6e0-f45b-11ef-9da0-ed5f5e868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418515" name="95f2e6e0-f45b-11ef-9da0-ed5f5e868c2e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Holzfaserplatte inkl. Kleber und Deckenputz</w:t>
            </w:r>
          </w:p>
          <w:p>
            <w:pPr>
              <w:spacing w:before="0" w:after="0"/>
            </w:pPr>
            <w:r>
              <w:t>Wohnzimmerdecke DG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311079" name="edea95f0-f45b-11ef-bcac-6debc54ef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39611" name="edea95f0-f45b-11ef-bcac-6debc54ef87d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0165776" name="fd2757b0-f45b-11ef-a40b-19139d2b22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432953" name="fd2757b0-f45b-11ef-a40b-19139d2b2258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Bodenaufbau ab Parkett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41278" name="1575a770-f45e-11ef-878c-d57699e390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664381" name="1575a770-f45e-11ef-878c-d57699e39037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950184" name="1c030d80-f45e-11ef-9684-6fe0b9a6e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676679" name="1c030d80-f45e-11ef-9684-6fe0b9a6e247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719017" name="f9899020-f45e-11ef-905d-cfc7296d41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14964" name="f9899020-f45e-11ef-905d-cfc7296d418e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074497" name="fd9f8d90-f45e-11ef-9a97-793949cf5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78308" name="fd9f8d90-f45e-11ef-9a97-793949cf5498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 rechts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011696" name="0ecc8690-f45f-11ef-a3be-41f7ac71f6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705008" name="0ecc8690-f45f-11ef-a3be-41f7ac71f67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109554" name="127eb920-f45f-11ef-9287-ed06e468a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674479" name="127eb920-f45f-11ef-9287-ed06e468a4b2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2.OG-4.OG</w:t>
            </w:r>
          </w:p>
          <w:p>
            <w:pPr>
              <w:spacing w:before="0" w:after="0"/>
            </w:pPr>
            <w:r>
              <w:t>Treppenuntersicht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14046" name="f4cc4ed0-f461-11ef-a405-5b4c8ce58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473322" name="f4cc4ed0-f461-11ef-a405-5b4c8ce58094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733745" name="fa880d00-f461-11ef-9dd8-337a36873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733320" name="fa880d00-f461-11ef-9dd8-337a36873c4e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2.OG-4.OG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877281" name="275af720-f462-11ef-a528-375efac58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250073" name="275af720-f462-11ef-a528-375efac582bc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34693" name="2b1eb5e0-f462-11ef-a563-75b1c041d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581048" name="2b1eb5e0-f462-11ef-a563-75b1c041d9d2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315406" name="e03de5e0-f462-11ef-bb22-0d6a383a2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24659" name="e03de5e0-f462-11ef-bb22-0d6a383a260d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286746" name="15df7380-f463-11ef-9823-c919dd4885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911646" name="15df7380-f463-11ef-9823-c919dd48851e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794722" name="041995e0-f463-11ef-9c46-97cfcc1b11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04388" name="041995e0-f463-11ef-9c46-97cfcc1b1156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070414" name="070e6be0-f463-11ef-8900-77e49c90d1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529718" name="070e6be0-f463-11ef-8900-77e49c90d18c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190692" name="1c4ddfe0-f463-11ef-b35d-fb15d83861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453028" name="1c4ddfe0-f463-11ef-b35d-fb15d8386131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9711976" name="1e0b6e60-f463-11ef-8bcc-0b909cb21b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047144" name="1e0b6e60-f463-11ef-8bcc-0b909cb21bcb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alle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Zwischenboden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7585638" name="74d652b0-f462-11ef-ad21-a96ea4a6b7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002712" name="74d652b0-f462-11ef-ad21-a96ea4a6b77b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6225160" name="7f36b9c0-f462-11ef-86c6-5322b083ef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71787" name="7f36b9c0-f462-11ef-86c6-5322b083ef94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74 rechts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Balkon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042538" name="e5691900-f353-11ef-9614-eb0e0170d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496679" name="e5691900-f353-11ef-9614-eb0e0170db5f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559033" name="ea6c0e80-f353-11ef-a1c1-0f20459c70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46196" name="ea6c0e80-f353-11ef-a1c1-0f20459c7029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76 rechts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763808" name="10a3f3a0-f378-11ef-b4cf-d9a3104eec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657047" name="10a3f3a0-f378-11ef-b4cf-d9a3104eecfe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555139" name="89f0f5f0-f378-11ef-962b-7f8adc94c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084863" name="89f0f5f0-f378-11ef-962b-7f8adc94cda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Herde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Brandschutzplatte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644109" name="da7e41b0-f352-11ef-8c81-a56f17cb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912932" name="da7e41b0-f352-11ef-8c81-a56f17cb3afc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72606" name="de346be0-f352-11ef-b33f-e3a5fee341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823960" name="de346be0-f352-11ef-b33f-e3a5fee341f0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Wohnungen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550216" name="31d00940-f352-11ef-80c5-6b4f03171f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302044" name="31d00940-f352-11ef-80c5-6b4f03171f07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870400" name="37750b20-f352-11ef-b581-45d7f15f9e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84039" name="37750b20-f352-11ef-b581-45d7f15f9e5b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jede 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Antidröhnbelag</w:t>
            </w:r>
          </w:p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115999" name="24199c90-f356-11ef-a699-758226887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968666" name="24199c90-f356-11ef-a699-758226887b78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0236695" name="2fd5ea20-f356-11ef-800f-91e7c7bcc7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539830" name="2fd5ea20-f356-11ef-800f-91e7c7bcc7d4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30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</w:t>
          </w:r>
        </w:p>
        <w:p>
          <w:pPr>
            <w:spacing w:before="0" w:after="0"/>
          </w:pPr>
          <w:r>
            <w:t>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footer.xml" Type="http://schemas.openxmlformats.org/officeDocument/2006/relationships/footer" Id="rId30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