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Glärnischstrasse 51, Oetwill am See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1166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8399294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1307211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