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29723200" name="01a033a7-0b18-7628-9157-3b01ddc26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1399617" name="01a033a7-0b18-7628-9157-3b01ddc267b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3758798" name="01a033a7-6b3b-786b-a2b4-3eb50984ae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9680844" name="01a033a7-6b3b-786b-a2b4-3eb50984ae2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40919157" name="01a033a8-5dcc-7644-8d60-0fd470b2cd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2915134" name="01a033a8-5dcc-7644-8d60-0fd470b2cdc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7225793" name="01a033a8-8125-7546-8db5-609edd4f0a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5176814" name="01a033a8-8125-7546-8db5-609edd4f0ad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99537758" name="01a033b3-ea75-74d5-9201-6d0301f48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3399756" name="01a033b3-ea75-74d5-9201-6d0301f48c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1239324" name="01a033b4-1b11-77d0-a0d0-3cccb98929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1494641" name="01a033b4-1b11-77d0-a0d0-3cccb98929c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1750952" name="01a033b4-cfe3-7216-b4dd-3ac7dba711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400663" name="01a033b4-cfe3-7216-b4dd-3ac7dba7112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29838501" name="01a033b5-4de5-707c-9ffe-cf188c5a3c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2105686" name="01a033b5-4de5-707c-9ffe-cf188c5a3c4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51, Oetwill am See</w:t>
          </w:r>
        </w:p>
        <w:p>
          <w:pPr>
            <w:spacing w:before="0" w:after="0"/>
          </w:pPr>
          <w:r>
            <w:t>DN 1166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