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Greutensberg 10, 9514 Wuppenau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1149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289914055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524830416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