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2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2570731" name="01a038dc-42e9-70d8-ac50-988ed1987a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1259037" name="01a038dc-42e9-70d8-ac50-988ed1987a1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2360271" name="01a038dc-6174-7ac9-ba1e-092dc57df0d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4233170" name="01a038dc-6174-7ac9-ba1e-092dc57df0df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2437546" name="01a038dd-0189-7ca2-ab9c-435533c8d0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6837007" name="01a038dd-0189-7ca2-ab9c-435533c8d092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7306791" name="01a038dd-94b7-7182-8a69-55244a8388b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3893246" name="01a038dd-94b7-7182-8a69-55244a8388b1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8276653" name="01a03903-3709-724b-9598-88b4f91f8f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8577096" name="01a03903-3709-724b-9598-88b4f91f8ff1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8176513" name="01a03903-4cc6-76ca-9bcd-fc0a0ec35e3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5533217" name="01a03903-4cc6-76ca-9bcd-fc0a0ec35e3a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Bad / 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4098048" name="01a03903-842d-7211-8600-b64b5178de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1870223" name="01a03903-842d-7211-8600-b64b5178dea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8282560" name="01a03903-9941-7870-aa22-1891cb8519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5143472" name="01a03903-9941-7870-aa22-1891cb851912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3029650" name="01a03903-d02f-7dde-9503-a03b0a3020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0171875" name="01a03903-d02f-7dde-9503-a03b0a302037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4352875" name="01a03903-fb01-7832-b16c-3386868ed3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687189" name="01a03903-fb01-7832-b16c-3386868ed305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0730876" name="01a03904-320b-759c-9902-9dcbc01162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830235" name="01a03904-320b-759c-9902-9dcbc01162a4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5451453" name="01a03904-45a1-79f3-8ac2-089ed8c85e0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027034" name="01a03904-45a1-79f3-8ac2-089ed8c85e0c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6693218" name="01a03904-6cfe-76c1-af92-910eb575919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6883231" name="01a03904-6cfe-76c1-af92-910eb575919a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8416601" name="01a03904-8d97-700d-95c5-7015c9d17e8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5506865" name="01a03904-8d97-700d-95c5-7015c9d17e88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3324914" name="01a03904-a92b-702e-882d-6db637c3bb0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9738173" name="01a03904-a92b-702e-882d-6db637c3bb02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6839322" name="01a03904-e27b-76cb-a661-7c679e86f3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1844445" name="01a03904-e27b-76cb-a661-7c679e86f3ae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2134794" name="01a03905-1d7f-7d6e-a233-87c75bbe01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3201705" name="01a03905-1d7f-7d6e-a233-87c75bbe01db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3635849" name="01a03905-32e0-7d72-b336-63e952e240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9554433" name="01a03905-32e0-7d72-b336-63e952e24086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0215286" name="01a03905-5bba-73ed-92df-45e88175e9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2228372" name="01a03905-5bba-73ed-92df-45e88175e98e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2767080" name="01a03905-77a0-77d2-8c4b-1edcd10c1d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3758147" name="01a03905-77a0-77d2-8c4b-1edcd10c1d11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597143" name="01a03905-931b-76c1-8d9f-5377623e727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4204007" name="01a03905-931b-76c1-8d9f-5377623e7272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3638635" name="01a03905-b042-779f-85b0-1d498f35a6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0408541" name="01a03905-b042-779f-85b0-1d498f35a653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5721375" name="01a03905-cc78-7ed5-8805-a6d42f50c5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0839196" name="01a03905-cc78-7ed5-8805-a6d42f50c55c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7893510" name="01a03905-e0d8-77a5-a6eb-078410edf5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7593856" name="01a03905-e0d8-77a5-a6eb-078410edf505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9431992" name="01a03906-5c7e-715d-999a-9ba771cb030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8384441" name="01a03906-5c7e-715d-999a-9ba771cb030d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2995937" name="01a03906-7ce4-73e1-b8a2-bfc67e1a77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2827748" name="01a03906-7ce4-73e1-b8a2-bfc67e1a7790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Scheune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5970756" name="01a03906-d35f-7b0d-b53b-1065f63005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2469738" name="01a03906-d35f-7b0d-b53b-1065f630051b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1585001" name="01a03906-fa93-70fc-a322-6a682670548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4398193" name="01a03906-fa93-70fc-a322-6a682670548d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Unterdach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Unterdach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6919935" name="01a03907-364e-72e6-90eb-5f911a4476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7147323" name="01a03907-364e-72e6-90eb-5f911a447656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6505856" name="01a03907-73bb-7b02-986b-bca1430c32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5275011" name="01a03907-73bb-7b02-986b-bca1430c3264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UG-DG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7325633" name="01a03908-2843-7a79-a65c-32ddedfe5d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8189679" name="01a03908-2843-7a79-a65c-32ddedfe5d07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0369364" name="01a03908-423a-7565-ae5f-1c2bdc1b5be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1394526" name="01a03908-423a-7565-ae5f-1c2bdc1b5be0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6170528" name="01a03908-646a-7296-a2d9-026a0e6d586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7010175" name="01a03908-646a-7296-a2d9-026a0e6d586d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9256781" name="01a03908-8216-7afc-be09-7748848f096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4365742" name="01a03908-8216-7afc-be09-7748848f096d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Greutensberg 10, 9514 Wuppenau</w:t>
          </w:r>
        </w:p>
        <w:p>
          <w:pPr>
            <w:spacing w:before="0" w:after="0"/>
          </w:pPr>
          <w:r>
            <w:t>1149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footer.xml" Type="http://schemas.openxmlformats.org/officeDocument/2006/relationships/footer" Id="rId3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