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Stosswaldweg 1532, 9062 Lustmühle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876034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448935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