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856654" name="01a037f1-c6db-7ad0-b191-68b8bb36a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833703" name="01a037f1-c6db-7ad0-b191-68b8bb36aa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804761" name="01a037f1-eb9f-7b09-8a47-18b1a36a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902720" name="01a037f1-eb9f-7b09-8a47-18b1a36a317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423197" name="01a03800-a964-7180-913d-eda339f8e0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709723" name="01a03800-a964-7180-913d-eda339f8e00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018515" name="01a03800-d51b-709b-afa1-7634158deb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599211" name="01a03800-d51b-709b-afa1-7634158deb3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166012" name="01a03801-60d7-7819-ae3c-c6b16f9a1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098874" name="01a03801-60d7-7819-ae3c-c6b16f9a163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181720" name="01a03801-7e61-7b54-8709-e98085beb8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503504" name="01a03801-7e61-7b54-8709-e98085beb8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758009" name="01a03803-308f-7d55-86bc-f95769451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154696" name="01a03803-308f-7d55-86bc-f9576945188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018622" name="01a03803-6bd6-7328-ad5c-0b74d2ff48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20727" name="01a03803-6bd6-7328-ad5c-0b74d2ff484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055926" name="01a03803-f501-7e06-952e-a8b2da7c6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061038" name="01a03803-f501-7e06-952e-a8b2da7c6b1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434607" name="01a03804-207c-7b61-a8a7-291b9b5a5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507886" name="01a03804-207c-7b61-a8a7-291b9b5a53d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375544" name="01a03804-8c2a-76a7-a953-59b19da1e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257829" name="01a03804-8c2a-76a7-a953-59b19da1e4c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878033" name="01a03804-aba8-76e8-bdb8-59b1e3e8b4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746819" name="01a03804-aba8-76e8-bdb8-59b1e3e8b46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861982" name="01a03806-0f2d-76d3-a432-debaf39e04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332862" name="01a03806-0f2d-76d3-a432-debaf39e04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144456" name="01a03806-2d64-7871-9d89-a98f7e0813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191131" name="01a03806-2d64-7871-9d89-a98f7e0813e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38926" name="01a03806-babb-72d6-a820-ea94623b8f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112715" name="01a03806-babb-72d6-a820-ea94623b8f3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314705" name="01a03806-d866-74de-9688-ae4d9708ce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145810" name="01a03806-d866-74de-9688-ae4d9708ce5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33803" name="01a03808-0f0a-7410-961c-e56889578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652334" name="01a03808-0f0a-7410-961c-e56889578ca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421839" name="01a03808-8549-7cb6-ac3c-9a95993671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91695" name="01a03808-8549-7cb6-ac3c-9a95993671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588611" name="01a03809-e46b-7c78-9f56-496104498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7932" name="01a03809-e46b-7c78-9f56-49610449881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996195" name="01a03809-fead-7803-87e6-372e54f285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887843" name="01a03809-fead-7803-87e6-372e54f2854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360837" name="01a0380e-a114-78b9-89c6-0a0fd5463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173645" name="01a0380e-a114-78b9-89c6-0a0fd54633a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600308" name="01a0380e-c184-7f02-b7b6-429042e97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32894" name="01a0380e-c184-7f02-b7b6-429042e9710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335920" name="01a03810-bacb-7390-9f75-784519294e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722786" name="01a03810-bacb-7390-9f75-784519294e4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602702" name="01a03810-e501-702c-9eb4-2aae07e039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976334" name="01a03810-e501-702c-9eb4-2aae07e039d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1208710" name="01a03811-4f27-7d33-b1d3-4f1c5eb2f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656691" name="01a03811-4f27-7d33-b1d3-4f1c5eb2fa3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564774" name="01a03811-6754-7358-b450-cfcaf41b47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944950" name="01a03811-6754-7358-b450-cfcaf41b474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288639" name="01a03813-bbad-7a89-bacd-b337c789a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696597" name="01a03813-bbad-7a89-bacd-b337c789a62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07707" name="01a03813-d273-7366-9276-3039d878ec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110695" name="01a03813-d273-7366-9276-3039d878ec0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755770" name="01a03819-1a6d-76d0-98fc-19cd52c5ce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022213" name="01a03819-1a6d-76d0-98fc-19cd52c5ce6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29529" name="01a03819-337e-74d7-a86b-52d7828f9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069917" name="01a03819-337e-74d7-a86b-52d7828f92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189390" name="01a0381a-de9a-75a2-958f-23cc5f2424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197524" name="01a0381a-de9a-75a2-958f-23cc5f24244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232440" name="01a0381b-03a6-7255-aacf-dd79ba6e09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211384" name="01a0381b-03a6-7255-aacf-dd79ba6e091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514047" name="01a0381c-9001-7fa3-99d8-ffb22e2d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050222" name="01a0381c-9001-7fa3-99d8-ffb22e2d10d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575105" name="01a0381c-aed0-7493-a1b5-a4d4af0b85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709652" name="01a0381c-aed0-7493-a1b5-a4d4af0b856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080396" name="01a0381e-cfca-7e0c-bbd7-72bb74c4ac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388936" name="01a0381e-cfca-7e0c-bbd7-72bb74c4ac0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887664" name="01a0381e-e65b-7a14-b1b9-fe7fa095e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383880" name="01a0381e-e65b-7a14-b1b9-fe7fa095e88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6754085" name="01a03827-055f-7d54-80fd-f3cadb106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904230" name="01a03827-055f-7d54-80fd-f3cadb1064d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180628" name="01a03827-1829-777f-ae31-b07fddc103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470648" name="01a03827-1829-777f-ae31-b07fddc1035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Fensterrahmen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734331" name="01a03828-2dc5-7529-bf95-f33192a2d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026438" name="01a03828-2dc5-7529-bf95-f33192a2dc9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90484" name="01a03828-4b2b-7f57-bada-d48099240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897687" name="01a03828-4b2b-7f57-bada-d48099240f0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947823" name="01a03829-3503-7df2-b950-5d74b4445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017452" name="01a03829-3503-7df2-b950-5d74b444507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704652" name="01a03829-4c13-7276-bb36-030faddedd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637181" name="01a03829-4c13-7276-bb36-030faddedd0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925228" name="01a0382a-fa15-7de7-a96c-e837a6991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742731" name="01a0382a-fa15-7de7-a96c-e837a69913dc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147445" name="01a0382c-7b77-794b-aaea-ab86c0ccb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868641" name="01a0382c-7b77-794b-aaea-ab86c0ccb841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Stosswaldweg 1532, 9062 Lustmühle</w:t>
          </w:r>
        </w:p>
        <w:p>
          <w:pPr>
            <w:spacing w:before="0" w:after="0"/>
          </w:pPr>
          <w:r>
            <w:t>1164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