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Boden/Sockel/Wand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Floorflex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Dachschindeln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