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MFH.Hildastrasse 3, 8004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1051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20541913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5837320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