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1952607" name="01a014ec-7ae2-700a-9e9c-516299c920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3535903" name="01a014ec-7ae2-700a-9e9c-516299c920f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756831" name="01a014ec-bf3d-71ef-96fb-ba80a6c025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402549" name="01a014ec-bf3d-71ef-96fb-ba80a6c0254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Kellergeschoss </w:t>
            </w:r>
          </w:p>
          <w:p>
            <w:pPr>
              <w:spacing w:before="0" w:after="0"/>
            </w:pPr>
            <w:r>
              <w:t>UG-EG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59565618" name="01a014ee-194e-7ea9-acfa-7b2eb898f7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5755" name="01a014ee-194e-7ea9-acfa-7b2eb898f7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501040" name="01a014ee-3627-7ba4-8865-5cf74fce15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662526" name="01a014ee-3627-7ba4-8865-5cf74fce15d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Kellergeschoss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Rohrummantellung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technisches Textil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85128575" name="01a014ee-d5c4-7b49-a0e3-3692988727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796396" name="01a014ee-d5c4-7b49-a0e3-3692988727cf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063450" name="01a014ef-0cec-70fc-bf3f-f6950586b1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604068" name="01a014ef-0cec-70fc-bf3f-f6950586b10f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Kellerräume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98936293" name="01a014f9-99f7-72d9-b93a-7ff42d45ba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2080842" name="01a014f9-99f7-72d9-b93a-7ff42d45ba6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0857780" name="01a014f9-ba2e-7dc9-97ee-3661526f88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320063" name="01a014f9-ba2e-7dc9-97ee-3661526f88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984551" name="01a01511-aa0a-7d00-a64b-5884f359a6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424234" name="01a01511-aa0a-7d00-a64b-5884f359a6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570425" name="01a01511-cb09-7084-8fe7-9b4b889f50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589856" name="01a01511-cb09-7084-8fe7-9b4b889f505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80163955" name="01a01512-bc5f-72d7-b4b7-76434da4b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725478" name="01a01512-bc5f-72d7-b4b7-76434da4b29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933081" name="01a01512-e718-71d1-84e0-7923de8030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976883" name="01a01512-e718-71d1-84e0-7923de8030a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46010304" name="01a01513-b201-781e-9ffe-bec70bdcb9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286250" name="01a01513-b201-781e-9ffe-bec70bdcb9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973994" name="01a01513-caf6-792d-bfb7-fb16f2faf1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840333" name="01a01513-caf6-792d-bfb7-fb16f2faf15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7685840" name="01a01514-3b92-7754-9a66-faaba141bb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9055048" name="01a01514-3b92-7754-9a66-faaba141bbc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6642748" name="01a01514-777b-7245-88b1-0129db7620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0920152" name="01a01514-777b-7245-88b1-0129db76206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1.OG-3.OG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Linoleum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2721237" name="01a01515-6bfb-74de-8e4c-edfd74328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3659193" name="01a01515-6bfb-74de-8e4c-edfd743287d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3549129" name="01a01515-8ee6-73a6-8530-fea86de263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153048" name="01a01515-8ee6-73a6-8530-fea86de2638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5019952" name="01a0153c-6bd4-7022-9bf5-204d72b7e7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5223729" name="01a0153c-6bd4-7022-9bf5-204d72b7e7db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526219" name="01a0153c-bf7b-7117-9dc5-560a15f6f8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062617" name="01a0153c-bf7b-7117-9dc5-560a15f6f8a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237626836" name="01a0153d-b102-7742-ba28-a42fbfcbe0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459677" name="01a0153d-b102-7742-ba28-a42fbfcbe09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736040" name="01a0153d-f41d-7b7f-b2bf-85e64eecfa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7832887" name="01a0153d-f41d-7b7f-b2bf-85e64eecfae9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93869513" name="01a0153e-8843-74a9-bc8b-184e88b20c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0305084" name="01a0153e-8843-74a9-bc8b-184e88b20c1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551881" name="01a0153e-af54-7576-8224-46a5f9581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035978" name="01a0153e-af54-7576-8224-46a5f9581012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91221197" name="01a0153f-5d88-736c-8960-9d5091d74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274711" name="01a0153f-5d88-736c-8960-9d5091d74d7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410504" name="01a0153f-9d8f-7570-86b6-803a1141b1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18860" name="01a0153f-9d8f-7570-86b6-803a1141b1db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5294869" name="01a01540-18e8-76c6-b4e3-1bb1108cf2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493215" name="01a01540-18e8-76c6-b4e3-1bb1108cf2d0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6029767" name="01a01540-474a-7c67-929c-1eae33364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4060904" name="01a01540-474a-7c67-929c-1eae333644cb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3536561" name="01a01541-810d-785e-a016-e08f16a8a3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818657" name="01a01541-810d-785e-a016-e08f16a8a3b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26654" name="01a01541-b0e8-7743-b11b-6f95dadb03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9085632" name="01a01541-b0e8-7743-b11b-6f95dadb033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671031437" name="01a01542-2b02-74c5-b176-be4ac2a62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29672" name="01a01542-2b02-74c5-b176-be4ac2a623a4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249191980" name="01a01542-5ebd-7a4b-8bbf-62c33b1d0f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03099" name="01a01542-5ebd-7a4b-8bbf-62c33b1d0f6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14852115" name="01a01542-ebf6-7504-95ee-9e8ef0cb16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5181615" name="01a01542-ebf6-7504-95ee-9e8ef0cb16de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809999" name="01a01543-1b27-79b6-980d-acab6ee27a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472969" name="01a01543-1b27-79b6-980d-acab6ee27a99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69020142" name="01a01543-7ff2-7bed-872c-b34778e47b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445761" name="01a01543-7ff2-7bed-872c-b34778e47bc9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3139310" name="01a01543-b4e4-747f-ab9e-13e71cd151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657717" name="01a01543-b4e4-747f-ab9e-13e71cd1516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1952490" name="01a01544-1321-7e94-8682-d312e56e19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73359" name="01a01544-1321-7e94-8682-d312e56e195c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4413939" name="01a01544-43b3-79be-a627-fd4f13b95d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047526" name="01a01544-43b3-79be-a627-fd4f13b95d6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9063927" name="01a01553-9be7-7f8d-a74a-99ae6eb24b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983341" name="01a01553-9be7-7f8d-a74a-99ae6eb24bea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6758742" name="01a01553-c455-713d-8274-b5c7ced001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74577" name="01a01553-c455-713d-8274-b5c7ced0017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1341261" name="01a01554-6b31-716f-ad1a-aa46007e8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051338" name="01a01554-6b31-716f-ad1a-aa46007e8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02194517" name="01a01554-906d-7d07-9b64-de90001e86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46879" name="01a01554-906d-7d07-9b64-de90001e860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1053097" name="01a01555-45a7-75bb-ad7b-51a39cfbf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133515" name="01a01555-45a7-75bb-ad7b-51a39cfbf569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8598208" name="01a01555-8f03-7672-94f2-28b14ea8c9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513207" name="01a01555-8f03-7672-94f2-28b14ea8c9e2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2.OG links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648821" name="01a01556-0e78-7d6c-bd06-fea657cd1a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126371" name="01a01556-0e78-7d6c-bd06-fea657cd1a24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9082416" name="01a01556-4145-708b-94d2-b7a8a71ccc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51911" name="01a01556-4145-708b-94d2-b7a8a71ccc8e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Treppenhaus/Podest </w:t>
            </w:r>
          </w:p>
          <w:p>
            <w:pPr>
              <w:spacing w:before="0" w:after="0"/>
            </w:pPr>
            <w:r>
              <w:t>3. &amp; 4.OG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Floorflex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42910853" name="01a01560-8954-7673-aec4-8213adfb21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73936" name="01a01560-8954-7673-aec4-8213adfb215f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724567" name="01a01560-b520-7002-914f-8352ce09f4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142484" name="01a01560-b520-7002-914f-8352ce09f4a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8208573" name="01a01577-e028-73b6-acf4-c49aed9894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373716" name="01a01577-e028-73b6-acf4-c49aed98943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4422515" name="01a01578-1a3d-7e55-851a-297144e809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47932" name="01a01578-1a3d-7e55-851a-297144e809d3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69964497" name="01a01578-f071-7285-9a9c-3929f3374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910799" name="01a01578-f071-7285-9a9c-3929f3374d3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859823581" name="01a01579-12c1-7dba-b4d4-1e4cb788c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090372" name="01a01579-12c1-7dba-b4d4-1e4cb788cb63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80994149" name="01a01579-88f5-7fef-aadc-ec0c21511e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484790" name="01a01579-88f5-7fef-aadc-ec0c21511e6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5899582" name="01a01579-e1c4-76a9-8a33-f44674ca45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341475" name="01a01579-e1c4-76a9-8a33-f44674ca4564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5279443" name="01a0157a-6900-7f14-9e2f-3262fa8ffa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1736370" name="01a0157a-6900-7f14-9e2f-3262fa8ffabc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0901344" name="01a0157a-a871-7b48-8e2f-e81c958587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729322" name="01a0157a-a871-7b48-8e2f-e81c95858730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4.OG rechts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67484362" name="01a0157b-4bd0-7a88-9dbc-933a3db960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39479" name="01a0157b-4bd0-7a88-9dbc-933a3db9602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331810" name="01a0157b-9d4b-7b18-a71e-3eab1834c2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958926" name="01a0157b-9d4b-7b18-a71e-3eab1834c28f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Dachschindeln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Dachschindeln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50294291" name="01a01589-d13b-73f7-952d-13839b3cbf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438847" name="01a01589-d13b-73f7-952d-13839b3cbffa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8593414" name="01a0158a-1714-73b7-aedd-0df62ef66e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5876436" name="01a0158a-1714-73b7-aedd-0df62ef66ea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Sockel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9030511" name="01a01593-c3a4-737c-b995-9829b2aab0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97283" name="01a01593-c3a4-737c-b995-9829b2aab024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8708837" name="01a01593-fdb5-7bf7-b067-22c860aeb9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693911" name="01a01593-fdb5-7bf7-b067-22c860aeb948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755613" name="01a01594-b64b-7d1f-abda-4c5d30e57b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2399189" name="01a01594-b64b-7d1f-abda-4c5d30e57ba9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7981122" name="01a01594-dbbf-7e85-8fcb-1a1e6feb3d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756537" name="01a01594-dbbf-7e85-8fcb-1a1e6feb3d00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MFH.Hildastrasse 3, 8004 Zürich</w:t>
          </w:r>
        </w:p>
        <w:p>
          <w:pPr>
            <w:spacing w:before="0" w:after="0"/>
          </w:pPr>
          <w:r>
            <w:t>DN 1051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footer.xml" Type="http://schemas.openxmlformats.org/officeDocument/2006/relationships/footer" Id="rId6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