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MFH.Hildastrasse 3, 8004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814219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96896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