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2072688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53208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052767" name="01a014ec-bf3d-71ef-96fb-ba80a6c02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893771" name="01a014ec-bf3d-71ef-96fb-ba80a6c025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5041016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417507" name="01a014ee-194e-7ea9-acfa-7b2eb898f7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009150" name="01a014ee-3627-7ba4-8865-5cf74fce1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391416" name="01a014ee-3627-7ba4-8865-5cf74fce15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433141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992361" name="01a014ee-d5c4-7b49-a0e3-3692988727c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039672" name="01a014ef-0cec-70fc-bf3f-f6950586b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93394" name="01a014ef-0cec-70fc-bf3f-f6950586b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Kellerräume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34891357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899776" name="01a014f9-99f7-72d9-b93a-7ff42d45ba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0115733" name="01a014f9-ba2e-7dc9-97ee-3661526f8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267977" name="01a014f9-ba2e-7dc9-97ee-3661526f88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3158566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544273" name="01a01511-aa0a-7d00-a64b-5884f359a6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261994" name="01a01511-cb09-7084-8fe7-9b4b889f50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232864" name="01a01511-cb09-7084-8fe7-9b4b889f50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8137641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445831" name="01a01512-bc5f-72d7-b4b7-76434da4b2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69259" name="01a01512-e718-71d1-84e0-7923de803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821821" name="01a01512-e718-71d1-84e0-7923de8030a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4479522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043571" name="01a01513-b201-781e-9ffe-bec70bdcb9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092893" name="01a01513-caf6-792d-bfb7-fb16f2faf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547887" name="01a01513-caf6-792d-bfb7-fb16f2faf15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4505556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255808" name="01a01514-3b92-7754-9a66-faaba141bb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798025" name="01a01514-777b-7245-88b1-0129db76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62076" name="01a01514-777b-7245-88b1-0129db76206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1.OG-3.OG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3161801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992014" name="01a01515-6bfb-74de-8e4c-edfd743287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640844" name="01a01515-8ee6-73a6-8530-fea86de26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823014" name="01a01515-8ee6-73a6-8530-fea86de263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5027127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743085" name="01a0153c-6bd4-7022-9bf5-204d72b7e7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061483" name="01a0153c-bf7b-7117-9dc5-560a15f6f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075962" name="01a0153c-bf7b-7117-9dc5-560a15f6f8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03321086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748663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114436" name="01a0153d-f41d-7b7f-b2bf-85e64eecfa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380725" name="01a0153d-f41d-7b7f-b2bf-85e64eecfa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4634446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063434" name="01a0153e-8843-74a9-bc8b-184e88b20c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058880" name="01a0153e-af54-7576-8224-46a5f9581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172722" name="01a0153e-af54-7576-8224-46a5f95810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2447334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452256" name="01a0153f-5d88-736c-8960-9d5091d74d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13189" name="01a0153f-9d8f-7570-86b6-803a1141b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14356" name="01a0153f-9d8f-7570-86b6-803a1141b1d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4307575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150413" name="01a01540-18e8-76c6-b4e3-1bb1108cf2d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417352" name="01a01540-474a-7c67-929c-1eae33364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380525" name="01a01540-474a-7c67-929c-1eae333644c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340199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263189" name="01a01541-810d-785e-a016-e08f16a8a3b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765919" name="01a01541-b0e8-7743-b11b-6f95dadb0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444073" name="01a01541-b0e8-7743-b11b-6f95dadb033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06898225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347624" name="01a01542-2b02-74c5-b176-be4ac2a623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3683253" name="01a01542-5ebd-7a4b-8bbf-62c33b1d0f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889178" name="01a01542-5ebd-7a4b-8bbf-62c33b1d0f6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6134313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534971" name="01a01542-ebf6-7504-95ee-9e8ef0cb16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927350" name="01a01543-1b27-79b6-980d-acab6ee27a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334272" name="01a01543-1b27-79b6-980d-acab6ee27a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8787933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591044" name="01a01543-7ff2-7bed-872c-b34778e47b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583530" name="01a01543-b4e4-747f-ab9e-13e71cd151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17301" name="01a01543-b4e4-747f-ab9e-13e71cd1516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577240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664082" name="01a01544-1321-7e94-8682-d312e56e195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210879" name="01a01544-43b3-79be-a627-fd4f13b95d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01618" name="01a01544-43b3-79be-a627-fd4f13b95d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556352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43398" name="01a01553-9be7-7f8d-a74a-99ae6eb24be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2238" name="01a01553-c455-713d-8274-b5c7ced00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56194" name="01a01553-c455-713d-8274-b5c7ced0017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8617823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782002" name="01a01554-6b31-716f-ad1a-aa46007e8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491360" name="01a01554-906d-7d07-9b64-de90001e8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548257" name="01a01554-906d-7d07-9b64-de90001e860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9060862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150092" name="01a01555-45a7-75bb-ad7b-51a39cfbf56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709370" name="01a01555-8f03-7672-94f2-28b14ea8c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0912" name="01a01555-8f03-7672-94f2-28b14ea8c9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044589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582798" name="01a01556-0e78-7d6c-bd06-fea657cd1a2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270931" name="01a01556-4145-708b-94d2-b7a8a71cc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674776" name="01a01556-4145-708b-94d2-b7a8a71ccc8e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Treppenhaus/Podest </w:t>
            </w:r>
          </w:p>
          <w:p>
            <w:pPr>
              <w:spacing w:before="0" w:after="0"/>
            </w:pPr>
            <w:r>
              <w:t>3. &amp; 4.OG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80403296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945646" name="01a01560-8954-7673-aec4-8213adfb215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963734" name="01a01560-b520-7002-914f-8352ce09f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68407" name="01a01560-b520-7002-914f-8352ce09f4a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121140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95701" name="01a01577-e028-73b6-acf4-c49aed98943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6469538" name="01a01578-1a3d-7e55-851a-297144e809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524940" name="01a01578-1a3d-7e55-851a-297144e809d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3346575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842943" name="01a01578-f071-7285-9a9c-3929f3374d3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1571007" name="01a01579-12c1-7dba-b4d4-1e4cb788c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29436" name="01a01579-12c1-7dba-b4d4-1e4cb788cb6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8781156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513998" name="01a01579-88f5-7fef-aadc-ec0c21511e6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418348" name="01a01579-e1c4-76a9-8a33-f44674ca4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442687" name="01a01579-e1c4-76a9-8a33-f44674ca456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5909014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529034" name="01a0157a-6900-7f14-9e2f-3262fa8ffab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825492" name="01a0157a-a871-7b48-8e2f-e81c95858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197354" name="01a0157a-a871-7b48-8e2f-e81c9585873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0752756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798169" name="01a0157b-4bd0-7a88-9dbc-933a3db9602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995423" name="01a0157b-9d4b-7b18-a71e-3eab1834c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520857" name="01a0157b-9d4b-7b18-a71e-3eab1834c28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Dachschindeln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Dachschindeln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0747107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82039" name="01a01589-d13b-73f7-952d-13839b3cbffa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6375844" name="01a0158a-1714-73b7-aedd-0df62ef66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508569" name="01a0158a-1714-73b7-aedd-0df62ef66ea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9459033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147250" name="01a01593-c3a4-737c-b995-9829b2aab024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738939" name="01a01593-fdb5-7bf7-b067-22c860aeb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380079" name="01a01593-fdb5-7bf7-b067-22c860aeb94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996677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204965" name="01a01594-b64b-7d1f-abda-4c5d30e57ba9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40432" name="01a01594-dbbf-7e85-8fcb-1a1e6feb3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23465" name="01a01594-dbbf-7e85-8fcb-1a1e6feb3d0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