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Spirmattestrasse 3, 8962 Bergdietikon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184033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2088224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Hong Sun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