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Spirmattestrasse 3, 8962 Bergdietikon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